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0225" w:rsidRDefault="007654CD">
      <w:pPr>
        <w:pStyle w:val="a8"/>
        <w:spacing w:after="0" w:line="580" w:lineRule="exact"/>
        <w:ind w:firstLineChars="200" w:firstLine="640"/>
        <w:rPr>
          <w:rFonts w:ascii="黑体" w:eastAsia="黑体" w:hAnsi="黑体" w:cs="黑体"/>
          <w:sz w:val="32"/>
          <w:szCs w:val="32"/>
          <w:lang w:eastAsia="zh-CN"/>
        </w:rPr>
      </w:pPr>
      <w:r>
        <w:rPr>
          <w:rFonts w:ascii="黑体" w:eastAsia="黑体" w:hAnsi="黑体" w:cs="黑体" w:hint="eastAsia"/>
          <w:sz w:val="32"/>
          <w:szCs w:val="32"/>
          <w:lang w:eastAsia="zh-CN"/>
        </w:rPr>
        <w:t>附件</w:t>
      </w:r>
      <w:r w:rsidR="00205DCE">
        <w:rPr>
          <w:rFonts w:ascii="黑体" w:eastAsia="黑体" w:hAnsi="黑体" w:cs="黑体" w:hint="eastAsia"/>
          <w:sz w:val="32"/>
          <w:szCs w:val="32"/>
          <w:lang w:eastAsia="zh-CN"/>
        </w:rPr>
        <w:t>1</w:t>
      </w:r>
      <w:r>
        <w:rPr>
          <w:rFonts w:ascii="黑体" w:eastAsia="黑体" w:hAnsi="黑体" w:cs="黑体" w:hint="eastAsia"/>
          <w:sz w:val="32"/>
          <w:szCs w:val="32"/>
          <w:lang w:eastAsia="zh-CN"/>
        </w:rPr>
        <w:t>：</w:t>
      </w:r>
    </w:p>
    <w:p w:rsidR="00A80225" w:rsidRDefault="007654CD">
      <w:pPr>
        <w:pStyle w:val="a8"/>
        <w:spacing w:after="0" w:line="580" w:lineRule="exact"/>
        <w:ind w:firstLineChars="200" w:firstLine="880"/>
        <w:jc w:val="center"/>
        <w:rPr>
          <w:rFonts w:ascii="方正小标宋_GBK" w:eastAsia="方正小标宋_GBK" w:hAnsi="方正小标宋_GBK" w:cs="方正小标宋_GBK"/>
          <w:sz w:val="44"/>
          <w:szCs w:val="44"/>
          <w:lang w:eastAsia="zh-CN"/>
        </w:rPr>
      </w:pPr>
      <w:r>
        <w:rPr>
          <w:rFonts w:ascii="方正小标宋_GBK" w:eastAsia="方正小标宋_GBK" w:hAnsi="方正小标宋_GBK" w:cs="方正小标宋_GBK" w:hint="eastAsia"/>
          <w:sz w:val="44"/>
          <w:szCs w:val="44"/>
          <w:lang w:eastAsia="zh-CN"/>
        </w:rPr>
        <w:t>市直有关单位名单</w:t>
      </w:r>
    </w:p>
    <w:p w:rsidR="00A80225" w:rsidRDefault="007654CD">
      <w:pPr>
        <w:pStyle w:val="a8"/>
        <w:spacing w:after="0" w:line="580" w:lineRule="exact"/>
        <w:ind w:firstLineChars="200" w:firstLine="640"/>
        <w:rPr>
          <w:rFonts w:ascii="黑体" w:eastAsia="黑体" w:hAnsi="黑体" w:cs="黑体"/>
          <w:bCs/>
          <w:sz w:val="32"/>
          <w:szCs w:val="32"/>
          <w:lang w:eastAsia="zh-CN"/>
        </w:rPr>
      </w:pPr>
      <w:r>
        <w:rPr>
          <w:rFonts w:ascii="黑体" w:eastAsia="黑体" w:hAnsi="黑体" w:cs="黑体" w:hint="eastAsia"/>
          <w:bCs/>
          <w:sz w:val="32"/>
          <w:szCs w:val="32"/>
          <w:lang w:eastAsia="zh-CN"/>
        </w:rPr>
        <w:t>一、纪检监察机关</w:t>
      </w:r>
    </w:p>
    <w:p w:rsidR="00A80225" w:rsidRDefault="007654CD">
      <w:pPr>
        <w:pStyle w:val="a8"/>
        <w:spacing w:after="0" w:line="580" w:lineRule="exact"/>
        <w:ind w:firstLineChars="200" w:firstLine="643"/>
        <w:rPr>
          <w:rFonts w:ascii="方正仿宋简体" w:eastAsia="方正仿宋简体"/>
          <w:b/>
          <w:sz w:val="32"/>
          <w:szCs w:val="32"/>
          <w:lang w:eastAsia="zh-CN"/>
        </w:rPr>
      </w:pPr>
      <w:r>
        <w:rPr>
          <w:rFonts w:ascii="方正仿宋简体" w:eastAsia="方正仿宋简体" w:hint="eastAsia"/>
          <w:b/>
          <w:sz w:val="32"/>
          <w:szCs w:val="32"/>
          <w:lang w:eastAsia="zh-CN"/>
        </w:rPr>
        <w:t>1、市纪律检查委员会市监察委员会</w:t>
      </w:r>
    </w:p>
    <w:p w:rsidR="00A80225" w:rsidRDefault="007654CD">
      <w:pPr>
        <w:pStyle w:val="a8"/>
        <w:spacing w:after="0" w:line="580" w:lineRule="exact"/>
        <w:ind w:firstLineChars="200" w:firstLine="640"/>
        <w:rPr>
          <w:rFonts w:ascii="方正仿宋简体" w:eastAsia="方正仿宋简体"/>
          <w:sz w:val="32"/>
          <w:szCs w:val="32"/>
          <w:lang w:eastAsia="zh-CN"/>
        </w:rPr>
      </w:pPr>
      <w:r>
        <w:rPr>
          <w:rFonts w:ascii="方正仿宋简体" w:eastAsia="方正仿宋简体" w:hint="eastAsia"/>
          <w:sz w:val="32"/>
          <w:szCs w:val="32"/>
          <w:lang w:eastAsia="zh-CN"/>
        </w:rPr>
        <w:t>市纪委监委案件检查中心</w:t>
      </w:r>
    </w:p>
    <w:p w:rsidR="00A80225" w:rsidRDefault="007654CD">
      <w:pPr>
        <w:pStyle w:val="a8"/>
        <w:spacing w:after="0" w:line="580" w:lineRule="exact"/>
        <w:ind w:firstLineChars="200" w:firstLine="640"/>
        <w:rPr>
          <w:rFonts w:ascii="方正仿宋简体" w:eastAsia="方正仿宋简体"/>
          <w:sz w:val="32"/>
          <w:szCs w:val="32"/>
          <w:lang w:eastAsia="zh-CN"/>
        </w:rPr>
      </w:pPr>
      <w:r>
        <w:rPr>
          <w:rFonts w:ascii="方正仿宋简体" w:eastAsia="方正仿宋简体" w:hint="eastAsia"/>
          <w:sz w:val="32"/>
          <w:szCs w:val="32"/>
          <w:lang w:eastAsia="zh-CN"/>
        </w:rPr>
        <w:t>市委巡察工作领导小组办公室</w:t>
      </w:r>
    </w:p>
    <w:p w:rsidR="00A80225" w:rsidRDefault="007654CD">
      <w:pPr>
        <w:pStyle w:val="a8"/>
        <w:spacing w:after="0" w:line="580" w:lineRule="exact"/>
        <w:ind w:firstLineChars="200" w:firstLine="640"/>
        <w:rPr>
          <w:rFonts w:ascii="方正仿宋简体" w:eastAsia="方正仿宋简体"/>
          <w:sz w:val="32"/>
          <w:szCs w:val="32"/>
          <w:lang w:eastAsia="zh-CN"/>
        </w:rPr>
      </w:pPr>
      <w:r>
        <w:rPr>
          <w:rFonts w:ascii="方正仿宋简体" w:eastAsia="方正仿宋简体" w:hint="eastAsia"/>
          <w:sz w:val="32"/>
          <w:szCs w:val="32"/>
          <w:lang w:eastAsia="zh-CN"/>
        </w:rPr>
        <w:t>市委巡察组</w:t>
      </w:r>
    </w:p>
    <w:p w:rsidR="00A80225" w:rsidRDefault="007654CD">
      <w:pPr>
        <w:pStyle w:val="a8"/>
        <w:spacing w:after="0" w:line="580" w:lineRule="exact"/>
        <w:ind w:firstLineChars="200" w:firstLine="640"/>
        <w:rPr>
          <w:rFonts w:ascii="黑体" w:eastAsia="黑体" w:hAnsi="黑体" w:cs="黑体"/>
          <w:bCs/>
          <w:sz w:val="32"/>
          <w:szCs w:val="32"/>
          <w:lang w:eastAsia="zh-CN"/>
        </w:rPr>
      </w:pPr>
      <w:r>
        <w:rPr>
          <w:rFonts w:ascii="黑体" w:eastAsia="黑体" w:hAnsi="黑体" w:cs="黑体" w:hint="eastAsia"/>
          <w:bCs/>
          <w:sz w:val="32"/>
          <w:szCs w:val="32"/>
          <w:lang w:eastAsia="zh-CN"/>
        </w:rPr>
        <w:t>二、市委工作机关</w:t>
      </w:r>
    </w:p>
    <w:p w:rsidR="00A80225" w:rsidRDefault="007654CD">
      <w:pPr>
        <w:pStyle w:val="a8"/>
        <w:spacing w:after="0" w:line="580" w:lineRule="exact"/>
        <w:ind w:firstLineChars="200" w:firstLine="643"/>
        <w:rPr>
          <w:rFonts w:ascii="方正仿宋简体" w:eastAsia="方正仿宋简体"/>
          <w:b/>
          <w:sz w:val="32"/>
          <w:szCs w:val="32"/>
          <w:lang w:eastAsia="zh-CN"/>
        </w:rPr>
      </w:pPr>
      <w:r>
        <w:rPr>
          <w:rFonts w:ascii="方正仿宋简体" w:eastAsia="方正仿宋简体" w:hint="eastAsia"/>
          <w:b/>
          <w:sz w:val="32"/>
          <w:szCs w:val="32"/>
          <w:lang w:eastAsia="zh-CN"/>
        </w:rPr>
        <w:t>2、市委办公室</w:t>
      </w:r>
    </w:p>
    <w:p w:rsidR="00A80225" w:rsidRDefault="007654CD">
      <w:pPr>
        <w:pStyle w:val="a8"/>
        <w:spacing w:after="0" w:line="580" w:lineRule="exact"/>
        <w:ind w:firstLineChars="200" w:firstLine="640"/>
        <w:rPr>
          <w:rFonts w:ascii="方正仿宋简体" w:eastAsia="方正仿宋简体"/>
          <w:sz w:val="32"/>
          <w:szCs w:val="32"/>
          <w:lang w:eastAsia="zh-CN"/>
        </w:rPr>
      </w:pPr>
      <w:r>
        <w:rPr>
          <w:rFonts w:ascii="方正仿宋简体" w:eastAsia="方正仿宋简体" w:hint="eastAsia"/>
          <w:sz w:val="32"/>
          <w:szCs w:val="32"/>
          <w:lang w:eastAsia="zh-CN"/>
        </w:rPr>
        <w:t>市国际交流中心</w:t>
      </w:r>
    </w:p>
    <w:p w:rsidR="00A80225" w:rsidRDefault="007654CD">
      <w:pPr>
        <w:pStyle w:val="a8"/>
        <w:spacing w:after="0" w:line="580" w:lineRule="exact"/>
        <w:ind w:firstLineChars="200" w:firstLine="643"/>
        <w:rPr>
          <w:rFonts w:ascii="方正仿宋简体" w:eastAsia="方正仿宋简体"/>
          <w:b/>
          <w:sz w:val="32"/>
          <w:szCs w:val="32"/>
          <w:lang w:eastAsia="zh-CN"/>
        </w:rPr>
      </w:pPr>
      <w:r>
        <w:rPr>
          <w:rFonts w:ascii="方正仿宋简体" w:eastAsia="方正仿宋简体" w:hint="eastAsia"/>
          <w:b/>
          <w:sz w:val="32"/>
          <w:szCs w:val="32"/>
          <w:lang w:eastAsia="zh-CN"/>
        </w:rPr>
        <w:t>3、市委组织部</w:t>
      </w:r>
    </w:p>
    <w:p w:rsidR="00A80225" w:rsidRDefault="007654CD">
      <w:pPr>
        <w:pStyle w:val="a8"/>
        <w:spacing w:after="0" w:line="580" w:lineRule="exact"/>
        <w:ind w:firstLineChars="200" w:firstLine="643"/>
        <w:rPr>
          <w:rFonts w:ascii="方正仿宋简体" w:eastAsia="方正仿宋简体"/>
          <w:b/>
          <w:sz w:val="32"/>
          <w:szCs w:val="32"/>
          <w:lang w:eastAsia="zh-CN"/>
        </w:rPr>
      </w:pPr>
      <w:r>
        <w:rPr>
          <w:rFonts w:ascii="方正仿宋简体" w:eastAsia="方正仿宋简体"/>
          <w:b/>
          <w:sz w:val="32"/>
          <w:szCs w:val="32"/>
          <w:lang w:eastAsia="zh-CN"/>
        </w:rPr>
        <w:t>4</w:t>
      </w:r>
      <w:r>
        <w:rPr>
          <w:rFonts w:ascii="方正仿宋简体" w:eastAsia="方正仿宋简体" w:hint="eastAsia"/>
          <w:b/>
          <w:sz w:val="32"/>
          <w:szCs w:val="32"/>
          <w:lang w:eastAsia="zh-CN"/>
        </w:rPr>
        <w:t>、市委宣传部</w:t>
      </w:r>
    </w:p>
    <w:p w:rsidR="00A80225" w:rsidRDefault="007654CD">
      <w:pPr>
        <w:pStyle w:val="a8"/>
        <w:spacing w:after="0" w:line="580" w:lineRule="exact"/>
        <w:ind w:firstLineChars="200" w:firstLine="643"/>
        <w:rPr>
          <w:rFonts w:ascii="方正仿宋简体" w:eastAsia="方正仿宋简体"/>
          <w:b/>
          <w:sz w:val="32"/>
          <w:szCs w:val="32"/>
          <w:lang w:eastAsia="zh-CN"/>
        </w:rPr>
      </w:pPr>
      <w:r>
        <w:rPr>
          <w:rFonts w:ascii="方正仿宋简体" w:eastAsia="方正仿宋简体" w:hint="eastAsia"/>
          <w:b/>
          <w:sz w:val="32"/>
          <w:szCs w:val="32"/>
          <w:lang w:eastAsia="zh-CN"/>
        </w:rPr>
        <w:t>5、市委统一战线工作部</w:t>
      </w:r>
    </w:p>
    <w:p w:rsidR="00A80225" w:rsidRDefault="007654CD">
      <w:pPr>
        <w:pStyle w:val="a8"/>
        <w:spacing w:after="0" w:line="580" w:lineRule="exact"/>
        <w:ind w:firstLineChars="200" w:firstLine="643"/>
        <w:rPr>
          <w:rFonts w:ascii="方正仿宋简体" w:eastAsia="方正仿宋简体"/>
          <w:b/>
          <w:sz w:val="32"/>
          <w:szCs w:val="32"/>
          <w:lang w:eastAsia="zh-CN"/>
        </w:rPr>
      </w:pPr>
      <w:r>
        <w:rPr>
          <w:rFonts w:ascii="方正仿宋简体" w:eastAsia="方正仿宋简体"/>
          <w:b/>
          <w:sz w:val="32"/>
          <w:szCs w:val="32"/>
          <w:lang w:eastAsia="zh-CN"/>
        </w:rPr>
        <w:t>6</w:t>
      </w:r>
      <w:r>
        <w:rPr>
          <w:rFonts w:ascii="方正仿宋简体" w:eastAsia="方正仿宋简体" w:hint="eastAsia"/>
          <w:b/>
          <w:sz w:val="32"/>
          <w:szCs w:val="32"/>
          <w:lang w:eastAsia="zh-CN"/>
        </w:rPr>
        <w:t>、市委政法委员会</w:t>
      </w:r>
    </w:p>
    <w:p w:rsidR="00A80225" w:rsidRDefault="007654CD">
      <w:pPr>
        <w:pStyle w:val="a8"/>
        <w:spacing w:after="0" w:line="580" w:lineRule="exact"/>
        <w:ind w:firstLineChars="200" w:firstLine="643"/>
        <w:rPr>
          <w:rFonts w:ascii="方正仿宋简体" w:eastAsia="方正仿宋简体"/>
          <w:b/>
          <w:sz w:val="32"/>
          <w:szCs w:val="32"/>
          <w:lang w:eastAsia="zh-CN"/>
        </w:rPr>
      </w:pPr>
      <w:r>
        <w:rPr>
          <w:rFonts w:ascii="方正仿宋简体" w:eastAsia="方正仿宋简体" w:hint="eastAsia"/>
          <w:b/>
          <w:sz w:val="32"/>
          <w:szCs w:val="32"/>
          <w:lang w:eastAsia="zh-CN"/>
        </w:rPr>
        <w:t>7、市委政策研究室</w:t>
      </w:r>
    </w:p>
    <w:p w:rsidR="00A80225" w:rsidRDefault="007654CD">
      <w:pPr>
        <w:pStyle w:val="a8"/>
        <w:spacing w:after="0" w:line="580" w:lineRule="exact"/>
        <w:ind w:firstLineChars="200" w:firstLine="643"/>
        <w:rPr>
          <w:rFonts w:ascii="方正仿宋简体" w:eastAsia="方正仿宋简体"/>
          <w:b/>
          <w:sz w:val="32"/>
          <w:szCs w:val="32"/>
          <w:lang w:eastAsia="zh-CN"/>
        </w:rPr>
      </w:pPr>
      <w:r>
        <w:rPr>
          <w:rFonts w:ascii="方正仿宋简体" w:eastAsia="方正仿宋简体"/>
          <w:b/>
          <w:sz w:val="32"/>
          <w:szCs w:val="32"/>
          <w:lang w:eastAsia="zh-CN"/>
        </w:rPr>
        <w:t>8</w:t>
      </w:r>
      <w:r>
        <w:rPr>
          <w:rFonts w:ascii="方正仿宋简体" w:eastAsia="方正仿宋简体" w:hint="eastAsia"/>
          <w:b/>
          <w:sz w:val="32"/>
          <w:szCs w:val="32"/>
          <w:lang w:eastAsia="zh-CN"/>
        </w:rPr>
        <w:t>、市委网络安全和信息化委员会办公室</w:t>
      </w:r>
    </w:p>
    <w:p w:rsidR="00A80225" w:rsidRDefault="007654CD">
      <w:pPr>
        <w:pStyle w:val="a8"/>
        <w:spacing w:after="0" w:line="580" w:lineRule="exact"/>
        <w:ind w:firstLineChars="200" w:firstLine="643"/>
        <w:rPr>
          <w:rFonts w:ascii="方正仿宋简体" w:eastAsia="方正仿宋简体"/>
          <w:b/>
          <w:sz w:val="32"/>
          <w:szCs w:val="32"/>
          <w:lang w:eastAsia="zh-CN"/>
        </w:rPr>
      </w:pPr>
      <w:r>
        <w:rPr>
          <w:rFonts w:ascii="方正仿宋简体" w:eastAsia="方正仿宋简体"/>
          <w:b/>
          <w:sz w:val="32"/>
          <w:szCs w:val="32"/>
          <w:lang w:eastAsia="zh-CN"/>
        </w:rPr>
        <w:t>9</w:t>
      </w:r>
      <w:r>
        <w:rPr>
          <w:rFonts w:ascii="方正仿宋简体" w:eastAsia="方正仿宋简体" w:hint="eastAsia"/>
          <w:b/>
          <w:sz w:val="32"/>
          <w:szCs w:val="32"/>
          <w:lang w:eastAsia="zh-CN"/>
        </w:rPr>
        <w:t>、市委机构编制委员会办公室</w:t>
      </w:r>
    </w:p>
    <w:p w:rsidR="00A80225" w:rsidRDefault="007654CD">
      <w:pPr>
        <w:pStyle w:val="a8"/>
        <w:spacing w:after="0" w:line="580" w:lineRule="exact"/>
        <w:ind w:firstLineChars="200" w:firstLine="643"/>
        <w:rPr>
          <w:rFonts w:ascii="方正仿宋简体" w:eastAsia="方正仿宋简体"/>
          <w:b/>
          <w:sz w:val="32"/>
          <w:szCs w:val="32"/>
          <w:lang w:eastAsia="zh-CN"/>
        </w:rPr>
      </w:pPr>
      <w:r>
        <w:rPr>
          <w:rFonts w:ascii="方正仿宋简体" w:eastAsia="方正仿宋简体"/>
          <w:b/>
          <w:sz w:val="32"/>
          <w:szCs w:val="32"/>
          <w:lang w:eastAsia="zh-CN"/>
        </w:rPr>
        <w:t>10</w:t>
      </w:r>
      <w:r>
        <w:rPr>
          <w:rFonts w:ascii="方正仿宋简体" w:eastAsia="方正仿宋简体" w:hint="eastAsia"/>
          <w:b/>
          <w:sz w:val="32"/>
          <w:szCs w:val="32"/>
          <w:lang w:eastAsia="zh-CN"/>
        </w:rPr>
        <w:t>、市直属机关工作委员会</w:t>
      </w:r>
    </w:p>
    <w:p w:rsidR="00A80225" w:rsidRDefault="007654CD">
      <w:pPr>
        <w:pStyle w:val="a8"/>
        <w:spacing w:after="0" w:line="580" w:lineRule="exact"/>
        <w:ind w:firstLineChars="200" w:firstLine="640"/>
        <w:rPr>
          <w:rFonts w:ascii="方正仿宋简体" w:eastAsia="方正仿宋简体"/>
          <w:sz w:val="32"/>
          <w:szCs w:val="32"/>
          <w:lang w:eastAsia="zh-CN"/>
        </w:rPr>
      </w:pPr>
      <w:r>
        <w:rPr>
          <w:rFonts w:ascii="方正仿宋简体" w:eastAsia="方正仿宋简体" w:hint="eastAsia"/>
          <w:sz w:val="32"/>
          <w:szCs w:val="32"/>
          <w:lang w:eastAsia="zh-CN"/>
        </w:rPr>
        <w:t>市直机关党校</w:t>
      </w:r>
    </w:p>
    <w:p w:rsidR="00A80225" w:rsidRDefault="007654CD">
      <w:pPr>
        <w:pStyle w:val="a8"/>
        <w:spacing w:after="0" w:line="580" w:lineRule="exact"/>
        <w:ind w:firstLineChars="200" w:firstLine="643"/>
        <w:rPr>
          <w:rFonts w:ascii="方正仿宋简体" w:eastAsia="方正仿宋简体"/>
          <w:b/>
          <w:sz w:val="32"/>
          <w:szCs w:val="32"/>
          <w:lang w:eastAsia="zh-CN"/>
        </w:rPr>
      </w:pPr>
      <w:r>
        <w:rPr>
          <w:rFonts w:ascii="方正仿宋简体" w:eastAsia="方正仿宋简体" w:hint="eastAsia"/>
          <w:b/>
          <w:sz w:val="32"/>
          <w:szCs w:val="32"/>
          <w:lang w:eastAsia="zh-CN"/>
        </w:rPr>
        <w:t>11、市委老干部局</w:t>
      </w:r>
      <w:bookmarkStart w:id="0" w:name="_GoBack"/>
      <w:bookmarkEnd w:id="0"/>
    </w:p>
    <w:p w:rsidR="00A80225" w:rsidRDefault="007654CD">
      <w:pPr>
        <w:pStyle w:val="a8"/>
        <w:spacing w:after="0" w:line="580" w:lineRule="exact"/>
        <w:ind w:firstLineChars="200" w:firstLine="643"/>
        <w:rPr>
          <w:rFonts w:ascii="方正仿宋简体" w:eastAsia="方正仿宋简体"/>
          <w:b/>
          <w:sz w:val="32"/>
          <w:szCs w:val="32"/>
          <w:lang w:eastAsia="zh-CN"/>
        </w:rPr>
      </w:pPr>
      <w:r>
        <w:rPr>
          <w:rFonts w:ascii="方正仿宋简体" w:eastAsia="方正仿宋简体"/>
          <w:b/>
          <w:sz w:val="32"/>
          <w:szCs w:val="32"/>
          <w:lang w:eastAsia="zh-CN"/>
        </w:rPr>
        <w:lastRenderedPageBreak/>
        <w:t>12</w:t>
      </w:r>
      <w:r>
        <w:rPr>
          <w:rFonts w:ascii="方正仿宋简体" w:eastAsia="方正仿宋简体" w:hint="eastAsia"/>
          <w:b/>
          <w:sz w:val="32"/>
          <w:szCs w:val="32"/>
          <w:lang w:eastAsia="zh-CN"/>
        </w:rPr>
        <w:t>、市委保密委员会办公室</w:t>
      </w:r>
    </w:p>
    <w:p w:rsidR="00A80225" w:rsidRDefault="007654CD">
      <w:pPr>
        <w:pStyle w:val="a8"/>
        <w:spacing w:after="0" w:line="580" w:lineRule="exact"/>
        <w:ind w:firstLineChars="200" w:firstLine="640"/>
        <w:rPr>
          <w:rFonts w:ascii="黑体" w:eastAsia="黑体" w:hAnsi="黑体" w:cs="黑体"/>
          <w:bCs/>
          <w:sz w:val="32"/>
          <w:szCs w:val="32"/>
          <w:lang w:eastAsia="zh-CN"/>
        </w:rPr>
      </w:pPr>
      <w:r>
        <w:rPr>
          <w:rFonts w:ascii="黑体" w:eastAsia="黑体" w:hAnsi="黑体" w:cs="黑体" w:hint="eastAsia"/>
          <w:bCs/>
          <w:sz w:val="32"/>
          <w:szCs w:val="32"/>
          <w:lang w:eastAsia="zh-CN"/>
        </w:rPr>
        <w:t>三、市人大常委会</w:t>
      </w:r>
    </w:p>
    <w:p w:rsidR="00A80225" w:rsidRDefault="007654CD">
      <w:pPr>
        <w:pStyle w:val="a8"/>
        <w:spacing w:after="0" w:line="580" w:lineRule="exact"/>
        <w:ind w:firstLineChars="200" w:firstLine="643"/>
        <w:rPr>
          <w:rFonts w:ascii="方正仿宋简体" w:eastAsia="方正仿宋简体"/>
          <w:b/>
          <w:sz w:val="32"/>
          <w:szCs w:val="32"/>
          <w:lang w:eastAsia="zh-CN"/>
        </w:rPr>
      </w:pPr>
      <w:r>
        <w:rPr>
          <w:rFonts w:ascii="方正仿宋简体" w:eastAsia="方正仿宋简体"/>
          <w:b/>
          <w:sz w:val="32"/>
          <w:szCs w:val="32"/>
          <w:lang w:eastAsia="zh-CN"/>
        </w:rPr>
        <w:t>13</w:t>
      </w:r>
      <w:r>
        <w:rPr>
          <w:rFonts w:ascii="方正仿宋简体" w:eastAsia="方正仿宋简体" w:hint="eastAsia"/>
          <w:b/>
          <w:sz w:val="32"/>
          <w:szCs w:val="32"/>
          <w:lang w:eastAsia="zh-CN"/>
        </w:rPr>
        <w:t>、市人大常委会机关</w:t>
      </w:r>
    </w:p>
    <w:p w:rsidR="00A80225" w:rsidRDefault="007654CD">
      <w:pPr>
        <w:pStyle w:val="a8"/>
        <w:spacing w:after="0" w:line="580" w:lineRule="exact"/>
        <w:ind w:firstLineChars="200" w:firstLine="640"/>
        <w:rPr>
          <w:rFonts w:ascii="黑体" w:eastAsia="黑体" w:hAnsi="黑体" w:cs="黑体"/>
          <w:bCs/>
          <w:sz w:val="32"/>
          <w:szCs w:val="32"/>
          <w:lang w:eastAsia="zh-CN"/>
        </w:rPr>
      </w:pPr>
      <w:r>
        <w:rPr>
          <w:rFonts w:ascii="黑体" w:eastAsia="黑体" w:hAnsi="黑体" w:cs="黑体" w:hint="eastAsia"/>
          <w:bCs/>
          <w:sz w:val="32"/>
          <w:szCs w:val="32"/>
          <w:lang w:eastAsia="zh-CN"/>
        </w:rPr>
        <w:t>四、市政府工作部门</w:t>
      </w:r>
    </w:p>
    <w:p w:rsidR="00A80225" w:rsidRDefault="007654CD">
      <w:pPr>
        <w:pStyle w:val="a8"/>
        <w:spacing w:after="0" w:line="580" w:lineRule="exact"/>
        <w:ind w:firstLineChars="200" w:firstLine="643"/>
        <w:rPr>
          <w:rFonts w:ascii="方正仿宋简体" w:eastAsia="方正仿宋简体"/>
          <w:b/>
          <w:sz w:val="32"/>
          <w:szCs w:val="32"/>
          <w:lang w:eastAsia="zh-CN"/>
        </w:rPr>
      </w:pPr>
      <w:r>
        <w:rPr>
          <w:rFonts w:ascii="方正仿宋简体" w:eastAsia="方正仿宋简体" w:hint="eastAsia"/>
          <w:b/>
          <w:sz w:val="32"/>
          <w:szCs w:val="32"/>
          <w:lang w:eastAsia="zh-CN"/>
        </w:rPr>
        <w:t>14、市政府办公室</w:t>
      </w:r>
    </w:p>
    <w:p w:rsidR="00A80225" w:rsidRDefault="007654CD">
      <w:pPr>
        <w:pStyle w:val="a8"/>
        <w:spacing w:after="0" w:line="580" w:lineRule="exact"/>
        <w:ind w:firstLineChars="200" w:firstLine="640"/>
        <w:rPr>
          <w:rFonts w:ascii="方正仿宋简体" w:eastAsia="方正仿宋简体"/>
          <w:sz w:val="32"/>
          <w:szCs w:val="32"/>
          <w:lang w:eastAsia="zh-CN"/>
        </w:rPr>
      </w:pPr>
      <w:r>
        <w:rPr>
          <w:rFonts w:ascii="方正仿宋简体" w:eastAsia="方正仿宋简体" w:hint="eastAsia"/>
          <w:sz w:val="32"/>
          <w:szCs w:val="32"/>
          <w:lang w:eastAsia="zh-CN"/>
        </w:rPr>
        <w:t>市政府驻长沙办事处</w:t>
      </w:r>
    </w:p>
    <w:p w:rsidR="00A80225" w:rsidRDefault="007654CD">
      <w:pPr>
        <w:pStyle w:val="a8"/>
        <w:spacing w:after="0" w:line="580" w:lineRule="exact"/>
        <w:ind w:firstLineChars="200" w:firstLine="640"/>
        <w:rPr>
          <w:rFonts w:ascii="方正仿宋简体" w:eastAsia="方正仿宋简体"/>
          <w:sz w:val="32"/>
          <w:szCs w:val="32"/>
          <w:lang w:eastAsia="zh-CN"/>
        </w:rPr>
      </w:pPr>
      <w:r>
        <w:rPr>
          <w:rFonts w:ascii="方正仿宋简体" w:eastAsia="方正仿宋简体" w:hint="eastAsia"/>
          <w:sz w:val="32"/>
          <w:szCs w:val="32"/>
          <w:lang w:eastAsia="zh-CN"/>
        </w:rPr>
        <w:t>市政府驻北京联络处</w:t>
      </w:r>
    </w:p>
    <w:p w:rsidR="00A80225" w:rsidRDefault="007654CD">
      <w:pPr>
        <w:pStyle w:val="a8"/>
        <w:spacing w:after="0" w:line="580" w:lineRule="exact"/>
        <w:ind w:firstLineChars="200" w:firstLine="640"/>
        <w:rPr>
          <w:rFonts w:ascii="方正仿宋简体" w:eastAsia="方正仿宋简体"/>
          <w:sz w:val="32"/>
          <w:szCs w:val="32"/>
          <w:lang w:eastAsia="zh-CN"/>
        </w:rPr>
      </w:pPr>
      <w:r>
        <w:rPr>
          <w:rFonts w:ascii="方正仿宋简体" w:eastAsia="方正仿宋简体" w:hint="eastAsia"/>
          <w:sz w:val="32"/>
          <w:szCs w:val="32"/>
          <w:lang w:eastAsia="zh-CN"/>
        </w:rPr>
        <w:t>市政府驻上海办事处</w:t>
      </w:r>
    </w:p>
    <w:p w:rsidR="00A80225" w:rsidRDefault="007654CD">
      <w:pPr>
        <w:pStyle w:val="a8"/>
        <w:spacing w:after="0" w:line="580" w:lineRule="exact"/>
        <w:ind w:firstLineChars="200" w:firstLine="640"/>
        <w:rPr>
          <w:rFonts w:ascii="方正仿宋简体" w:eastAsia="方正仿宋简体"/>
          <w:sz w:val="32"/>
          <w:szCs w:val="32"/>
          <w:lang w:eastAsia="zh-CN"/>
        </w:rPr>
      </w:pPr>
      <w:r>
        <w:rPr>
          <w:rFonts w:ascii="方正仿宋简体" w:eastAsia="方正仿宋简体" w:hint="eastAsia"/>
          <w:sz w:val="32"/>
          <w:szCs w:val="32"/>
          <w:lang w:eastAsia="zh-CN"/>
        </w:rPr>
        <w:t>市政府驻广州办事处</w:t>
      </w:r>
    </w:p>
    <w:p w:rsidR="00A80225" w:rsidRDefault="007654CD">
      <w:pPr>
        <w:pStyle w:val="a8"/>
        <w:spacing w:after="0" w:line="580" w:lineRule="exact"/>
        <w:ind w:firstLineChars="200" w:firstLine="640"/>
        <w:rPr>
          <w:rFonts w:ascii="方正仿宋简体" w:eastAsia="方正仿宋简体"/>
          <w:sz w:val="32"/>
          <w:szCs w:val="32"/>
          <w:lang w:eastAsia="zh-CN"/>
        </w:rPr>
      </w:pPr>
      <w:r>
        <w:rPr>
          <w:rFonts w:ascii="方正仿宋简体" w:eastAsia="方正仿宋简体" w:hint="eastAsia"/>
          <w:sz w:val="32"/>
          <w:szCs w:val="32"/>
          <w:lang w:eastAsia="zh-CN"/>
        </w:rPr>
        <w:t>市政府驻深圳办事处</w:t>
      </w:r>
    </w:p>
    <w:p w:rsidR="00A80225" w:rsidRDefault="007654CD">
      <w:pPr>
        <w:pStyle w:val="a8"/>
        <w:spacing w:after="0" w:line="580" w:lineRule="exact"/>
        <w:ind w:firstLineChars="200" w:firstLine="643"/>
        <w:rPr>
          <w:rFonts w:ascii="方正仿宋简体" w:eastAsia="方正仿宋简体"/>
          <w:b/>
          <w:sz w:val="32"/>
          <w:szCs w:val="32"/>
          <w:lang w:eastAsia="zh-CN"/>
        </w:rPr>
      </w:pPr>
      <w:r>
        <w:rPr>
          <w:rFonts w:ascii="方正仿宋简体" w:eastAsia="方正仿宋简体" w:hint="eastAsia"/>
          <w:b/>
          <w:sz w:val="32"/>
          <w:szCs w:val="32"/>
          <w:lang w:eastAsia="zh-CN"/>
        </w:rPr>
        <w:t>15、市发展和改革委员会</w:t>
      </w:r>
    </w:p>
    <w:p w:rsidR="00A80225" w:rsidRDefault="007654CD">
      <w:pPr>
        <w:pStyle w:val="a8"/>
        <w:spacing w:after="0" w:line="580" w:lineRule="exact"/>
        <w:ind w:firstLineChars="200" w:firstLine="640"/>
        <w:rPr>
          <w:rFonts w:ascii="方正仿宋简体" w:eastAsia="方正仿宋简体"/>
          <w:sz w:val="32"/>
          <w:szCs w:val="32"/>
          <w:lang w:eastAsia="zh-CN"/>
        </w:rPr>
      </w:pPr>
      <w:r>
        <w:rPr>
          <w:rFonts w:ascii="方正仿宋简体" w:eastAsia="方正仿宋简体" w:hint="eastAsia"/>
          <w:sz w:val="32"/>
          <w:szCs w:val="32"/>
          <w:lang w:eastAsia="zh-CN"/>
        </w:rPr>
        <w:t>市经济建设投资公司</w:t>
      </w:r>
    </w:p>
    <w:p w:rsidR="00A80225" w:rsidRDefault="007654CD">
      <w:pPr>
        <w:pStyle w:val="a8"/>
        <w:spacing w:after="0" w:line="580" w:lineRule="exact"/>
        <w:ind w:firstLineChars="200" w:firstLine="640"/>
        <w:rPr>
          <w:rFonts w:ascii="方正仿宋简体" w:eastAsia="方正仿宋简体"/>
          <w:sz w:val="32"/>
          <w:szCs w:val="32"/>
          <w:lang w:eastAsia="zh-CN"/>
        </w:rPr>
      </w:pPr>
      <w:r>
        <w:rPr>
          <w:rFonts w:ascii="方正仿宋简体" w:eastAsia="方正仿宋简体" w:hint="eastAsia"/>
          <w:sz w:val="32"/>
          <w:szCs w:val="32"/>
          <w:lang w:eastAsia="zh-CN"/>
        </w:rPr>
        <w:t>市粮油供应公司</w:t>
      </w:r>
    </w:p>
    <w:p w:rsidR="00A80225" w:rsidRDefault="007654CD">
      <w:pPr>
        <w:pStyle w:val="a8"/>
        <w:spacing w:after="0" w:line="580" w:lineRule="exact"/>
        <w:ind w:firstLineChars="200" w:firstLine="643"/>
        <w:rPr>
          <w:rFonts w:ascii="方正仿宋简体" w:eastAsia="方正仿宋简体"/>
          <w:b/>
          <w:sz w:val="32"/>
          <w:szCs w:val="32"/>
          <w:lang w:eastAsia="zh-CN"/>
        </w:rPr>
      </w:pPr>
      <w:r>
        <w:rPr>
          <w:rFonts w:ascii="方正仿宋简体" w:eastAsia="方正仿宋简体" w:hint="eastAsia"/>
          <w:b/>
          <w:sz w:val="32"/>
          <w:szCs w:val="32"/>
          <w:lang w:eastAsia="zh-CN"/>
        </w:rPr>
        <w:t>16、市教育局</w:t>
      </w:r>
    </w:p>
    <w:p w:rsidR="00A80225" w:rsidRDefault="007654CD">
      <w:pPr>
        <w:pStyle w:val="a8"/>
        <w:spacing w:after="0" w:line="580" w:lineRule="exact"/>
        <w:ind w:firstLineChars="200" w:firstLine="640"/>
        <w:rPr>
          <w:rFonts w:ascii="方正仿宋简体" w:eastAsia="方正仿宋简体"/>
          <w:sz w:val="32"/>
          <w:szCs w:val="32"/>
          <w:lang w:eastAsia="zh-CN"/>
        </w:rPr>
      </w:pPr>
      <w:r>
        <w:rPr>
          <w:rFonts w:ascii="方正仿宋简体" w:eastAsia="方正仿宋简体" w:hint="eastAsia"/>
          <w:sz w:val="32"/>
          <w:szCs w:val="32"/>
          <w:lang w:eastAsia="zh-CN"/>
        </w:rPr>
        <w:t>市教育科学研究所</w:t>
      </w:r>
    </w:p>
    <w:p w:rsidR="00A80225" w:rsidRDefault="007654CD">
      <w:pPr>
        <w:pStyle w:val="a8"/>
        <w:spacing w:after="0" w:line="580" w:lineRule="exact"/>
        <w:ind w:firstLineChars="200" w:firstLine="640"/>
        <w:rPr>
          <w:rFonts w:ascii="方正仿宋简体" w:eastAsia="方正仿宋简体"/>
          <w:sz w:val="32"/>
          <w:szCs w:val="32"/>
          <w:lang w:eastAsia="zh-CN"/>
        </w:rPr>
      </w:pPr>
      <w:r>
        <w:rPr>
          <w:rFonts w:ascii="方正仿宋简体" w:eastAsia="方正仿宋简体" w:hint="eastAsia"/>
          <w:sz w:val="32"/>
          <w:szCs w:val="32"/>
          <w:lang w:eastAsia="zh-CN"/>
        </w:rPr>
        <w:t>市教育技术装备所</w:t>
      </w:r>
    </w:p>
    <w:p w:rsidR="00A80225" w:rsidRDefault="007654CD">
      <w:pPr>
        <w:pStyle w:val="a8"/>
        <w:spacing w:after="0" w:line="580" w:lineRule="exact"/>
        <w:ind w:firstLineChars="200" w:firstLine="640"/>
        <w:rPr>
          <w:rFonts w:ascii="方正仿宋简体" w:eastAsia="方正仿宋简体"/>
          <w:sz w:val="32"/>
          <w:szCs w:val="32"/>
          <w:lang w:eastAsia="zh-CN"/>
        </w:rPr>
      </w:pPr>
      <w:r>
        <w:rPr>
          <w:rFonts w:ascii="方正仿宋简体" w:eastAsia="方正仿宋简体" w:hint="eastAsia"/>
          <w:sz w:val="32"/>
          <w:szCs w:val="32"/>
          <w:lang w:eastAsia="zh-CN"/>
        </w:rPr>
        <w:t>市特殊教育学校</w:t>
      </w:r>
    </w:p>
    <w:p w:rsidR="00A80225" w:rsidRDefault="007654CD">
      <w:pPr>
        <w:pStyle w:val="a8"/>
        <w:spacing w:after="0" w:line="580" w:lineRule="exact"/>
        <w:ind w:firstLineChars="200" w:firstLine="640"/>
        <w:rPr>
          <w:rFonts w:ascii="方正仿宋简体" w:eastAsia="方正仿宋简体"/>
          <w:sz w:val="32"/>
          <w:szCs w:val="32"/>
          <w:lang w:eastAsia="zh-CN"/>
        </w:rPr>
      </w:pPr>
      <w:r>
        <w:rPr>
          <w:rFonts w:ascii="方正仿宋简体" w:eastAsia="方正仿宋简体" w:hint="eastAsia"/>
          <w:sz w:val="32"/>
          <w:szCs w:val="32"/>
          <w:lang w:eastAsia="zh-CN"/>
        </w:rPr>
        <w:t>市中心幼儿园</w:t>
      </w:r>
    </w:p>
    <w:p w:rsidR="00A80225" w:rsidRDefault="007654CD">
      <w:pPr>
        <w:pStyle w:val="a8"/>
        <w:spacing w:after="0" w:line="580" w:lineRule="exact"/>
        <w:ind w:firstLineChars="200" w:firstLine="643"/>
        <w:rPr>
          <w:rFonts w:ascii="方正仿宋简体" w:eastAsia="方正仿宋简体"/>
          <w:b/>
          <w:sz w:val="32"/>
          <w:szCs w:val="32"/>
          <w:lang w:eastAsia="zh-CN"/>
        </w:rPr>
      </w:pPr>
      <w:r>
        <w:rPr>
          <w:rFonts w:ascii="方正仿宋简体" w:eastAsia="方正仿宋简体" w:hint="eastAsia"/>
          <w:b/>
          <w:sz w:val="32"/>
          <w:szCs w:val="32"/>
          <w:lang w:eastAsia="zh-CN"/>
        </w:rPr>
        <w:t>17、市科学技术局</w:t>
      </w:r>
    </w:p>
    <w:p w:rsidR="00A80225" w:rsidRDefault="007654CD">
      <w:pPr>
        <w:pStyle w:val="a8"/>
        <w:spacing w:after="0" w:line="580" w:lineRule="exact"/>
        <w:ind w:firstLineChars="200" w:firstLine="640"/>
        <w:rPr>
          <w:rFonts w:ascii="方正仿宋简体" w:eastAsia="方正仿宋简体"/>
          <w:sz w:val="32"/>
          <w:szCs w:val="32"/>
          <w:lang w:eastAsia="zh-CN"/>
        </w:rPr>
      </w:pPr>
      <w:r>
        <w:rPr>
          <w:rFonts w:ascii="方正仿宋简体" w:eastAsia="方正仿宋简体" w:hint="eastAsia"/>
          <w:sz w:val="32"/>
          <w:szCs w:val="32"/>
          <w:lang w:eastAsia="zh-CN"/>
        </w:rPr>
        <w:t>市科技信息研究所</w:t>
      </w:r>
    </w:p>
    <w:p w:rsidR="00A80225" w:rsidRDefault="007654CD">
      <w:pPr>
        <w:pStyle w:val="a8"/>
        <w:spacing w:after="0" w:line="580" w:lineRule="exact"/>
        <w:ind w:firstLineChars="200" w:firstLine="643"/>
        <w:rPr>
          <w:rFonts w:ascii="方正仿宋简体" w:eastAsia="方正仿宋简体"/>
          <w:b/>
          <w:sz w:val="32"/>
          <w:szCs w:val="32"/>
          <w:lang w:eastAsia="zh-CN"/>
        </w:rPr>
      </w:pPr>
      <w:r>
        <w:rPr>
          <w:rFonts w:ascii="方正仿宋简体" w:eastAsia="方正仿宋简体"/>
          <w:b/>
          <w:sz w:val="32"/>
          <w:szCs w:val="32"/>
          <w:lang w:eastAsia="zh-CN"/>
        </w:rPr>
        <w:lastRenderedPageBreak/>
        <w:t>18</w:t>
      </w:r>
      <w:r>
        <w:rPr>
          <w:rFonts w:ascii="方正仿宋简体" w:eastAsia="方正仿宋简体" w:hint="eastAsia"/>
          <w:b/>
          <w:sz w:val="32"/>
          <w:szCs w:val="32"/>
          <w:lang w:eastAsia="zh-CN"/>
        </w:rPr>
        <w:t>、市工业和信息化局</w:t>
      </w:r>
    </w:p>
    <w:p w:rsidR="00A80225" w:rsidRDefault="007654CD">
      <w:pPr>
        <w:pStyle w:val="a8"/>
        <w:spacing w:after="0" w:line="580" w:lineRule="exact"/>
        <w:ind w:firstLineChars="200" w:firstLine="640"/>
        <w:rPr>
          <w:rFonts w:ascii="方正仿宋简体" w:eastAsia="方正仿宋简体"/>
          <w:sz w:val="32"/>
          <w:szCs w:val="32"/>
          <w:lang w:eastAsia="zh-CN"/>
        </w:rPr>
      </w:pPr>
      <w:r>
        <w:rPr>
          <w:rFonts w:ascii="方正仿宋简体" w:eastAsia="方正仿宋简体" w:hint="eastAsia"/>
          <w:sz w:val="32"/>
          <w:szCs w:val="32"/>
          <w:lang w:eastAsia="zh-CN"/>
        </w:rPr>
        <w:t>市墙</w:t>
      </w:r>
      <w:proofErr w:type="gramStart"/>
      <w:r>
        <w:rPr>
          <w:rFonts w:ascii="方正仿宋简体" w:eastAsia="方正仿宋简体" w:hint="eastAsia"/>
          <w:sz w:val="32"/>
          <w:szCs w:val="32"/>
          <w:lang w:eastAsia="zh-CN"/>
        </w:rPr>
        <w:t>体材</w:t>
      </w:r>
      <w:proofErr w:type="gramEnd"/>
      <w:r>
        <w:rPr>
          <w:rFonts w:ascii="方正仿宋简体" w:eastAsia="方正仿宋简体" w:hint="eastAsia"/>
          <w:sz w:val="32"/>
          <w:szCs w:val="32"/>
          <w:lang w:eastAsia="zh-CN"/>
        </w:rPr>
        <w:t>料革新和散装水泥办公室</w:t>
      </w:r>
    </w:p>
    <w:p w:rsidR="00A80225" w:rsidRDefault="007654CD">
      <w:pPr>
        <w:pStyle w:val="a8"/>
        <w:spacing w:after="0" w:line="580" w:lineRule="exact"/>
        <w:ind w:firstLineChars="200" w:firstLine="643"/>
        <w:rPr>
          <w:rFonts w:ascii="方正仿宋简体" w:eastAsia="方正仿宋简体"/>
          <w:b/>
          <w:sz w:val="32"/>
          <w:szCs w:val="32"/>
          <w:lang w:eastAsia="zh-CN"/>
        </w:rPr>
      </w:pPr>
      <w:r>
        <w:rPr>
          <w:rFonts w:ascii="方正仿宋简体" w:eastAsia="方正仿宋简体"/>
          <w:b/>
          <w:sz w:val="32"/>
          <w:szCs w:val="32"/>
          <w:lang w:eastAsia="zh-CN"/>
        </w:rPr>
        <w:t>19</w:t>
      </w:r>
      <w:r>
        <w:rPr>
          <w:rFonts w:ascii="方正仿宋简体" w:eastAsia="方正仿宋简体" w:hint="eastAsia"/>
          <w:b/>
          <w:sz w:val="32"/>
          <w:szCs w:val="32"/>
          <w:lang w:eastAsia="zh-CN"/>
        </w:rPr>
        <w:t>、市公安局</w:t>
      </w:r>
    </w:p>
    <w:p w:rsidR="00A80225" w:rsidRDefault="007654CD">
      <w:pPr>
        <w:pStyle w:val="a8"/>
        <w:spacing w:after="0" w:line="580" w:lineRule="exact"/>
        <w:ind w:firstLineChars="200" w:firstLine="640"/>
        <w:rPr>
          <w:rFonts w:ascii="方正仿宋简体" w:eastAsia="方正仿宋简体"/>
          <w:sz w:val="32"/>
          <w:szCs w:val="32"/>
          <w:lang w:eastAsia="zh-CN"/>
        </w:rPr>
      </w:pPr>
      <w:r>
        <w:rPr>
          <w:rFonts w:ascii="方正仿宋简体" w:eastAsia="方正仿宋简体" w:hint="eastAsia"/>
          <w:sz w:val="32"/>
          <w:szCs w:val="32"/>
          <w:lang w:eastAsia="zh-CN"/>
        </w:rPr>
        <w:t>交警支队</w:t>
      </w:r>
    </w:p>
    <w:p w:rsidR="00A80225" w:rsidRDefault="007654CD">
      <w:pPr>
        <w:pStyle w:val="a8"/>
        <w:spacing w:after="0" w:line="580" w:lineRule="exact"/>
        <w:ind w:firstLineChars="200" w:firstLine="640"/>
        <w:rPr>
          <w:rFonts w:ascii="方正仿宋简体" w:eastAsia="方正仿宋简体"/>
          <w:sz w:val="32"/>
          <w:szCs w:val="32"/>
          <w:lang w:eastAsia="zh-CN"/>
        </w:rPr>
      </w:pPr>
      <w:r>
        <w:rPr>
          <w:rFonts w:ascii="方正仿宋简体" w:eastAsia="方正仿宋简体" w:hint="eastAsia"/>
          <w:sz w:val="32"/>
          <w:szCs w:val="32"/>
          <w:lang w:eastAsia="zh-CN"/>
        </w:rPr>
        <w:t>资阳分局</w:t>
      </w:r>
    </w:p>
    <w:p w:rsidR="00A80225" w:rsidRDefault="007654CD">
      <w:pPr>
        <w:pStyle w:val="a8"/>
        <w:spacing w:after="0" w:line="580" w:lineRule="exact"/>
        <w:ind w:firstLineChars="200" w:firstLine="640"/>
        <w:rPr>
          <w:rFonts w:ascii="方正仿宋简体" w:eastAsia="方正仿宋简体"/>
          <w:sz w:val="32"/>
          <w:szCs w:val="32"/>
          <w:lang w:eastAsia="zh-CN"/>
        </w:rPr>
      </w:pPr>
      <w:proofErr w:type="gramStart"/>
      <w:r>
        <w:rPr>
          <w:rFonts w:ascii="方正仿宋简体" w:eastAsia="方正仿宋简体" w:hint="eastAsia"/>
          <w:sz w:val="32"/>
          <w:szCs w:val="32"/>
          <w:lang w:eastAsia="zh-CN"/>
        </w:rPr>
        <w:t>赫</w:t>
      </w:r>
      <w:proofErr w:type="gramEnd"/>
      <w:r>
        <w:rPr>
          <w:rFonts w:ascii="方正仿宋简体" w:eastAsia="方正仿宋简体" w:hint="eastAsia"/>
          <w:sz w:val="32"/>
          <w:szCs w:val="32"/>
          <w:lang w:eastAsia="zh-CN"/>
        </w:rPr>
        <w:t>山分局</w:t>
      </w:r>
    </w:p>
    <w:p w:rsidR="00A80225" w:rsidRDefault="007654CD">
      <w:pPr>
        <w:pStyle w:val="a8"/>
        <w:spacing w:after="0" w:line="580" w:lineRule="exact"/>
        <w:ind w:firstLineChars="200" w:firstLine="640"/>
        <w:rPr>
          <w:rFonts w:ascii="方正仿宋简体" w:eastAsia="方正仿宋简体"/>
          <w:sz w:val="32"/>
          <w:szCs w:val="32"/>
          <w:lang w:eastAsia="zh-CN"/>
        </w:rPr>
      </w:pPr>
      <w:r>
        <w:rPr>
          <w:rFonts w:ascii="方正仿宋简体" w:eastAsia="方正仿宋简体" w:hint="eastAsia"/>
          <w:sz w:val="32"/>
          <w:szCs w:val="32"/>
          <w:lang w:eastAsia="zh-CN"/>
        </w:rPr>
        <w:t>朝阳分局</w:t>
      </w:r>
    </w:p>
    <w:p w:rsidR="00A80225" w:rsidRDefault="007654CD">
      <w:pPr>
        <w:pStyle w:val="a8"/>
        <w:spacing w:after="0" w:line="580" w:lineRule="exact"/>
        <w:ind w:firstLineChars="200" w:firstLine="643"/>
        <w:rPr>
          <w:rFonts w:ascii="方正仿宋简体" w:eastAsia="方正仿宋简体"/>
          <w:b/>
          <w:sz w:val="32"/>
          <w:szCs w:val="32"/>
          <w:lang w:eastAsia="zh-CN"/>
        </w:rPr>
      </w:pPr>
      <w:r>
        <w:rPr>
          <w:rFonts w:ascii="方正仿宋简体" w:eastAsia="方正仿宋简体" w:hint="eastAsia"/>
          <w:b/>
          <w:sz w:val="32"/>
          <w:szCs w:val="32"/>
          <w:lang w:eastAsia="zh-CN"/>
        </w:rPr>
        <w:t>20、市民政局</w:t>
      </w:r>
    </w:p>
    <w:p w:rsidR="00A80225" w:rsidRDefault="007654CD">
      <w:pPr>
        <w:pStyle w:val="a8"/>
        <w:spacing w:after="0" w:line="580" w:lineRule="exact"/>
        <w:ind w:firstLineChars="200" w:firstLine="640"/>
        <w:rPr>
          <w:rFonts w:ascii="方正仿宋简体" w:eastAsia="方正仿宋简体"/>
          <w:sz w:val="32"/>
          <w:szCs w:val="32"/>
          <w:lang w:eastAsia="zh-CN"/>
        </w:rPr>
      </w:pPr>
      <w:r>
        <w:rPr>
          <w:rFonts w:ascii="方正仿宋简体" w:eastAsia="方正仿宋简体" w:hint="eastAsia"/>
          <w:sz w:val="32"/>
          <w:szCs w:val="32"/>
          <w:lang w:eastAsia="zh-CN"/>
        </w:rPr>
        <w:t>市救助管理站</w:t>
      </w:r>
    </w:p>
    <w:p w:rsidR="00A80225" w:rsidRDefault="007654CD">
      <w:pPr>
        <w:pStyle w:val="a8"/>
        <w:spacing w:after="0" w:line="580" w:lineRule="exact"/>
        <w:ind w:firstLineChars="200" w:firstLine="640"/>
        <w:rPr>
          <w:rFonts w:ascii="方正仿宋简体" w:eastAsia="方正仿宋简体"/>
          <w:sz w:val="32"/>
          <w:szCs w:val="32"/>
          <w:lang w:eastAsia="zh-CN"/>
        </w:rPr>
      </w:pPr>
      <w:r>
        <w:rPr>
          <w:rFonts w:ascii="方正仿宋简体" w:eastAsia="方正仿宋简体" w:hint="eastAsia"/>
          <w:sz w:val="32"/>
          <w:szCs w:val="32"/>
          <w:lang w:eastAsia="zh-CN"/>
        </w:rPr>
        <w:t>市殡葬事务中心</w:t>
      </w:r>
    </w:p>
    <w:p w:rsidR="00A80225" w:rsidRDefault="007654CD">
      <w:pPr>
        <w:pStyle w:val="a8"/>
        <w:spacing w:after="0" w:line="580" w:lineRule="exact"/>
        <w:ind w:firstLineChars="200" w:firstLine="640"/>
        <w:rPr>
          <w:rFonts w:ascii="方正仿宋简体" w:eastAsia="方正仿宋简体"/>
          <w:sz w:val="32"/>
          <w:szCs w:val="32"/>
          <w:lang w:eastAsia="zh-CN"/>
        </w:rPr>
      </w:pPr>
      <w:r>
        <w:rPr>
          <w:rFonts w:ascii="方正仿宋简体" w:eastAsia="方正仿宋简体" w:hint="eastAsia"/>
          <w:sz w:val="32"/>
          <w:szCs w:val="32"/>
          <w:lang w:eastAsia="zh-CN"/>
        </w:rPr>
        <w:t>市社会福利服务中心</w:t>
      </w:r>
    </w:p>
    <w:p w:rsidR="00A80225" w:rsidRDefault="007654CD">
      <w:pPr>
        <w:pStyle w:val="a8"/>
        <w:spacing w:after="0" w:line="580" w:lineRule="exact"/>
        <w:ind w:firstLineChars="200" w:firstLine="640"/>
        <w:rPr>
          <w:rFonts w:ascii="方正仿宋简体" w:eastAsia="方正仿宋简体"/>
          <w:sz w:val="32"/>
          <w:szCs w:val="32"/>
          <w:lang w:eastAsia="zh-CN"/>
        </w:rPr>
      </w:pPr>
      <w:r>
        <w:rPr>
          <w:rFonts w:ascii="方正仿宋简体" w:eastAsia="方正仿宋简体" w:hint="eastAsia"/>
          <w:sz w:val="32"/>
          <w:szCs w:val="32"/>
          <w:lang w:eastAsia="zh-CN"/>
        </w:rPr>
        <w:t>市第五人民医院</w:t>
      </w:r>
    </w:p>
    <w:p w:rsidR="00A80225" w:rsidRDefault="007654CD">
      <w:pPr>
        <w:pStyle w:val="a8"/>
        <w:spacing w:after="0" w:line="580" w:lineRule="exact"/>
        <w:ind w:firstLineChars="200" w:firstLine="640"/>
        <w:rPr>
          <w:rFonts w:ascii="方正仿宋简体" w:eastAsia="方正仿宋简体"/>
          <w:sz w:val="32"/>
          <w:szCs w:val="32"/>
          <w:lang w:eastAsia="zh-CN"/>
        </w:rPr>
      </w:pPr>
      <w:r>
        <w:rPr>
          <w:rFonts w:ascii="方正仿宋简体" w:eastAsia="方正仿宋简体" w:hint="eastAsia"/>
          <w:sz w:val="32"/>
          <w:szCs w:val="32"/>
          <w:lang w:eastAsia="zh-CN"/>
        </w:rPr>
        <w:t>市殡仪馆</w:t>
      </w:r>
    </w:p>
    <w:p w:rsidR="00A80225" w:rsidRDefault="007654CD">
      <w:pPr>
        <w:pStyle w:val="a8"/>
        <w:spacing w:after="0" w:line="580" w:lineRule="exact"/>
        <w:ind w:firstLineChars="200" w:firstLine="640"/>
        <w:rPr>
          <w:rFonts w:ascii="方正仿宋简体" w:eastAsia="方正仿宋简体"/>
          <w:sz w:val="32"/>
          <w:szCs w:val="32"/>
          <w:lang w:eastAsia="zh-CN"/>
        </w:rPr>
      </w:pPr>
      <w:r>
        <w:rPr>
          <w:rFonts w:ascii="方正仿宋简体" w:eastAsia="方正仿宋简体" w:hint="eastAsia"/>
          <w:sz w:val="32"/>
          <w:szCs w:val="32"/>
          <w:lang w:eastAsia="zh-CN"/>
        </w:rPr>
        <w:t>市福利彩票发行中心</w:t>
      </w:r>
    </w:p>
    <w:p w:rsidR="00A80225" w:rsidRDefault="007654CD">
      <w:pPr>
        <w:pStyle w:val="a8"/>
        <w:spacing w:after="0" w:line="580" w:lineRule="exact"/>
        <w:ind w:firstLineChars="200" w:firstLine="643"/>
        <w:rPr>
          <w:rFonts w:ascii="方正仿宋简体" w:eastAsia="方正仿宋简体"/>
          <w:b/>
          <w:sz w:val="32"/>
          <w:szCs w:val="32"/>
          <w:lang w:eastAsia="zh-CN"/>
        </w:rPr>
      </w:pPr>
      <w:r>
        <w:rPr>
          <w:rFonts w:ascii="方正仿宋简体" w:eastAsia="方正仿宋简体" w:hint="eastAsia"/>
          <w:b/>
          <w:sz w:val="32"/>
          <w:szCs w:val="32"/>
          <w:lang w:eastAsia="zh-CN"/>
        </w:rPr>
        <w:t>21、市司法局</w:t>
      </w:r>
    </w:p>
    <w:p w:rsidR="00A80225" w:rsidRDefault="007654CD">
      <w:pPr>
        <w:pStyle w:val="a8"/>
        <w:spacing w:after="0" w:line="580" w:lineRule="exact"/>
        <w:ind w:firstLineChars="200" w:firstLine="640"/>
        <w:rPr>
          <w:rFonts w:ascii="方正仿宋简体" w:eastAsia="方正仿宋简体"/>
          <w:sz w:val="32"/>
          <w:szCs w:val="32"/>
          <w:lang w:eastAsia="zh-CN"/>
        </w:rPr>
      </w:pPr>
      <w:r>
        <w:rPr>
          <w:rFonts w:ascii="方正仿宋简体" w:eastAsia="方正仿宋简体" w:hint="eastAsia"/>
          <w:sz w:val="32"/>
          <w:szCs w:val="32"/>
          <w:lang w:eastAsia="zh-CN"/>
        </w:rPr>
        <w:t>市强制隔离戒毒所</w:t>
      </w:r>
    </w:p>
    <w:p w:rsidR="00A80225" w:rsidRDefault="007654CD">
      <w:pPr>
        <w:pStyle w:val="a8"/>
        <w:spacing w:after="0" w:line="580" w:lineRule="exact"/>
        <w:ind w:firstLineChars="200" w:firstLine="640"/>
        <w:rPr>
          <w:rFonts w:ascii="方正仿宋简体" w:eastAsia="方正仿宋简体"/>
          <w:sz w:val="32"/>
          <w:szCs w:val="32"/>
          <w:lang w:eastAsia="zh-CN"/>
        </w:rPr>
      </w:pPr>
      <w:r>
        <w:rPr>
          <w:rFonts w:ascii="方正仿宋简体" w:eastAsia="方正仿宋简体" w:hint="eastAsia"/>
          <w:sz w:val="32"/>
          <w:szCs w:val="32"/>
          <w:lang w:eastAsia="zh-CN"/>
        </w:rPr>
        <w:t>市银</w:t>
      </w:r>
      <w:proofErr w:type="gramStart"/>
      <w:r>
        <w:rPr>
          <w:rFonts w:ascii="方正仿宋简体" w:eastAsia="方正仿宋简体" w:hint="eastAsia"/>
          <w:sz w:val="32"/>
          <w:szCs w:val="32"/>
          <w:lang w:eastAsia="zh-CN"/>
        </w:rPr>
        <w:t>鑫</w:t>
      </w:r>
      <w:proofErr w:type="gramEnd"/>
      <w:r>
        <w:rPr>
          <w:rFonts w:ascii="方正仿宋简体" w:eastAsia="方正仿宋简体" w:hint="eastAsia"/>
          <w:sz w:val="32"/>
          <w:szCs w:val="32"/>
          <w:lang w:eastAsia="zh-CN"/>
        </w:rPr>
        <w:t>公证处</w:t>
      </w:r>
    </w:p>
    <w:p w:rsidR="00A80225" w:rsidRDefault="007654CD">
      <w:pPr>
        <w:pStyle w:val="a8"/>
        <w:spacing w:after="0" w:line="580" w:lineRule="exact"/>
        <w:ind w:firstLineChars="200" w:firstLine="640"/>
        <w:rPr>
          <w:rFonts w:ascii="方正仿宋简体" w:eastAsia="方正仿宋简体"/>
          <w:sz w:val="32"/>
          <w:szCs w:val="32"/>
          <w:lang w:eastAsia="zh-CN"/>
        </w:rPr>
      </w:pPr>
      <w:r>
        <w:rPr>
          <w:rFonts w:ascii="方正仿宋简体" w:eastAsia="方正仿宋简体" w:hint="eastAsia"/>
          <w:sz w:val="32"/>
          <w:szCs w:val="32"/>
          <w:lang w:eastAsia="zh-CN"/>
        </w:rPr>
        <w:t>益阳仲裁委员会秘书处</w:t>
      </w:r>
    </w:p>
    <w:p w:rsidR="00A80225" w:rsidRDefault="007654CD">
      <w:pPr>
        <w:pStyle w:val="a8"/>
        <w:spacing w:after="0" w:line="580" w:lineRule="exact"/>
        <w:ind w:firstLineChars="200" w:firstLine="643"/>
        <w:rPr>
          <w:rFonts w:ascii="方正仿宋简体" w:eastAsia="方正仿宋简体"/>
          <w:b/>
          <w:sz w:val="32"/>
          <w:szCs w:val="32"/>
          <w:lang w:eastAsia="zh-CN"/>
        </w:rPr>
      </w:pPr>
      <w:r>
        <w:rPr>
          <w:rFonts w:ascii="方正仿宋简体" w:eastAsia="方正仿宋简体" w:hint="eastAsia"/>
          <w:b/>
          <w:sz w:val="32"/>
          <w:szCs w:val="32"/>
          <w:lang w:eastAsia="zh-CN"/>
        </w:rPr>
        <w:t>22、市财政局</w:t>
      </w:r>
    </w:p>
    <w:p w:rsidR="00A80225" w:rsidRDefault="007654CD">
      <w:pPr>
        <w:pStyle w:val="a8"/>
        <w:spacing w:after="0" w:line="580" w:lineRule="exact"/>
        <w:ind w:firstLineChars="200" w:firstLine="640"/>
        <w:rPr>
          <w:rFonts w:ascii="方正仿宋简体" w:eastAsia="方正仿宋简体"/>
          <w:sz w:val="32"/>
          <w:szCs w:val="32"/>
          <w:lang w:eastAsia="zh-CN"/>
        </w:rPr>
      </w:pPr>
      <w:r>
        <w:rPr>
          <w:rFonts w:ascii="方正仿宋简体" w:eastAsia="方正仿宋简体" w:hint="eastAsia"/>
          <w:sz w:val="32"/>
          <w:szCs w:val="32"/>
          <w:lang w:eastAsia="zh-CN"/>
        </w:rPr>
        <w:t>市国库集中支付核算中心</w:t>
      </w:r>
      <w:r>
        <w:rPr>
          <w:rFonts w:ascii="方正仿宋简体" w:eastAsia="方正仿宋简体"/>
          <w:sz w:val="32"/>
          <w:szCs w:val="32"/>
          <w:lang w:eastAsia="zh-CN"/>
        </w:rPr>
        <w:t xml:space="preserve">    </w:t>
      </w:r>
    </w:p>
    <w:p w:rsidR="00A80225" w:rsidRDefault="007654CD">
      <w:pPr>
        <w:pStyle w:val="a8"/>
        <w:spacing w:after="0" w:line="580" w:lineRule="exact"/>
        <w:ind w:firstLineChars="200" w:firstLine="643"/>
        <w:rPr>
          <w:rFonts w:ascii="方正仿宋简体" w:eastAsia="方正仿宋简体"/>
          <w:b/>
          <w:sz w:val="32"/>
          <w:szCs w:val="32"/>
          <w:lang w:eastAsia="zh-CN"/>
        </w:rPr>
      </w:pPr>
      <w:r>
        <w:rPr>
          <w:rFonts w:ascii="方正仿宋简体" w:eastAsia="方正仿宋简体" w:hint="eastAsia"/>
          <w:b/>
          <w:sz w:val="32"/>
          <w:szCs w:val="32"/>
          <w:lang w:eastAsia="zh-CN"/>
        </w:rPr>
        <w:lastRenderedPageBreak/>
        <w:t>23、市人力资源和社会保障局</w:t>
      </w:r>
    </w:p>
    <w:p w:rsidR="00A80225" w:rsidRDefault="007654CD">
      <w:pPr>
        <w:pStyle w:val="a8"/>
        <w:spacing w:after="0" w:line="580" w:lineRule="exact"/>
        <w:ind w:firstLineChars="200" w:firstLine="640"/>
        <w:rPr>
          <w:rFonts w:ascii="方正仿宋简体" w:eastAsia="方正仿宋简体"/>
          <w:sz w:val="32"/>
          <w:szCs w:val="32"/>
          <w:lang w:eastAsia="zh-CN"/>
        </w:rPr>
      </w:pPr>
      <w:r>
        <w:rPr>
          <w:rFonts w:ascii="方正仿宋简体" w:eastAsia="方正仿宋简体" w:hint="eastAsia"/>
          <w:sz w:val="32"/>
          <w:szCs w:val="32"/>
          <w:lang w:eastAsia="zh-CN"/>
        </w:rPr>
        <w:t>市劳动人事争议仲裁院</w:t>
      </w:r>
    </w:p>
    <w:p w:rsidR="00A80225" w:rsidRDefault="007654CD">
      <w:pPr>
        <w:pStyle w:val="a8"/>
        <w:spacing w:after="0" w:line="580" w:lineRule="exact"/>
        <w:ind w:firstLineChars="200" w:firstLine="640"/>
        <w:rPr>
          <w:rFonts w:ascii="方正仿宋简体" w:eastAsia="方正仿宋简体"/>
          <w:sz w:val="32"/>
          <w:szCs w:val="32"/>
          <w:lang w:eastAsia="zh-CN"/>
        </w:rPr>
      </w:pPr>
      <w:r>
        <w:rPr>
          <w:rFonts w:ascii="方正仿宋简体" w:eastAsia="方正仿宋简体" w:hint="eastAsia"/>
          <w:sz w:val="32"/>
          <w:szCs w:val="32"/>
          <w:lang w:eastAsia="zh-CN"/>
        </w:rPr>
        <w:t>市社会保险服务中心</w:t>
      </w:r>
    </w:p>
    <w:p w:rsidR="00A80225" w:rsidRDefault="007654CD">
      <w:pPr>
        <w:pStyle w:val="a8"/>
        <w:spacing w:after="0" w:line="580" w:lineRule="exact"/>
        <w:ind w:firstLineChars="200" w:firstLine="640"/>
        <w:rPr>
          <w:rFonts w:ascii="方正仿宋简体" w:eastAsia="方正仿宋简体"/>
          <w:sz w:val="32"/>
          <w:szCs w:val="32"/>
          <w:lang w:eastAsia="zh-CN"/>
        </w:rPr>
      </w:pPr>
      <w:r>
        <w:rPr>
          <w:rFonts w:ascii="方正仿宋简体" w:eastAsia="方正仿宋简体" w:hint="eastAsia"/>
          <w:sz w:val="32"/>
          <w:szCs w:val="32"/>
          <w:lang w:eastAsia="zh-CN"/>
        </w:rPr>
        <w:t>市工伤保险服务中心</w:t>
      </w:r>
    </w:p>
    <w:p w:rsidR="00A80225" w:rsidRDefault="007654CD">
      <w:pPr>
        <w:pStyle w:val="a8"/>
        <w:spacing w:after="0" w:line="580" w:lineRule="exact"/>
        <w:ind w:firstLineChars="200" w:firstLine="640"/>
        <w:rPr>
          <w:rFonts w:ascii="方正仿宋简体" w:eastAsia="方正仿宋简体"/>
          <w:sz w:val="32"/>
          <w:szCs w:val="32"/>
          <w:lang w:eastAsia="zh-CN"/>
        </w:rPr>
      </w:pPr>
      <w:r>
        <w:rPr>
          <w:rFonts w:ascii="方正仿宋简体" w:eastAsia="方正仿宋简体" w:hint="eastAsia"/>
          <w:sz w:val="32"/>
          <w:szCs w:val="32"/>
          <w:lang w:eastAsia="zh-CN"/>
        </w:rPr>
        <w:t>市就业服务中心</w:t>
      </w:r>
    </w:p>
    <w:p w:rsidR="00A80225" w:rsidRDefault="007654CD">
      <w:pPr>
        <w:pStyle w:val="a8"/>
        <w:spacing w:after="0" w:line="580" w:lineRule="exact"/>
        <w:ind w:firstLineChars="200" w:firstLine="643"/>
        <w:rPr>
          <w:rFonts w:ascii="方正仿宋简体" w:eastAsia="方正仿宋简体"/>
          <w:b/>
          <w:sz w:val="32"/>
          <w:szCs w:val="32"/>
          <w:lang w:eastAsia="zh-CN"/>
        </w:rPr>
      </w:pPr>
      <w:r>
        <w:rPr>
          <w:rFonts w:ascii="方正仿宋简体" w:eastAsia="方正仿宋简体" w:hint="eastAsia"/>
          <w:b/>
          <w:sz w:val="32"/>
          <w:szCs w:val="32"/>
          <w:lang w:eastAsia="zh-CN"/>
        </w:rPr>
        <w:t>24、市自然资源和规划局</w:t>
      </w:r>
    </w:p>
    <w:p w:rsidR="00A80225" w:rsidRDefault="007654CD">
      <w:pPr>
        <w:pStyle w:val="a8"/>
        <w:spacing w:after="0" w:line="580" w:lineRule="exact"/>
        <w:ind w:firstLineChars="200" w:firstLine="640"/>
        <w:rPr>
          <w:rFonts w:ascii="方正仿宋简体" w:eastAsia="方正仿宋简体"/>
          <w:sz w:val="32"/>
          <w:szCs w:val="32"/>
          <w:lang w:eastAsia="zh-CN"/>
        </w:rPr>
      </w:pPr>
      <w:r>
        <w:rPr>
          <w:rFonts w:ascii="方正仿宋简体" w:eastAsia="方正仿宋简体" w:hint="eastAsia"/>
          <w:sz w:val="32"/>
          <w:szCs w:val="32"/>
          <w:lang w:eastAsia="zh-CN"/>
        </w:rPr>
        <w:t>市土地开发整理复垦中心</w:t>
      </w:r>
    </w:p>
    <w:p w:rsidR="00A80225" w:rsidRDefault="007654CD">
      <w:pPr>
        <w:pStyle w:val="a8"/>
        <w:spacing w:after="0" w:line="580" w:lineRule="exact"/>
        <w:ind w:firstLineChars="200" w:firstLine="640"/>
        <w:rPr>
          <w:rFonts w:ascii="方正仿宋简体" w:eastAsia="方正仿宋简体"/>
          <w:sz w:val="32"/>
          <w:szCs w:val="32"/>
          <w:lang w:eastAsia="zh-CN"/>
        </w:rPr>
      </w:pPr>
      <w:r>
        <w:rPr>
          <w:rFonts w:ascii="方正仿宋简体" w:eastAsia="方正仿宋简体" w:hint="eastAsia"/>
          <w:sz w:val="32"/>
          <w:szCs w:val="32"/>
          <w:lang w:eastAsia="zh-CN"/>
        </w:rPr>
        <w:t>市不动产登记中心</w:t>
      </w:r>
    </w:p>
    <w:p w:rsidR="00A80225" w:rsidRDefault="007654CD">
      <w:pPr>
        <w:pStyle w:val="a8"/>
        <w:spacing w:after="0" w:line="580" w:lineRule="exact"/>
        <w:ind w:firstLineChars="200" w:firstLine="640"/>
        <w:rPr>
          <w:rFonts w:ascii="方正仿宋简体" w:eastAsia="方正仿宋简体"/>
          <w:sz w:val="32"/>
          <w:szCs w:val="32"/>
          <w:lang w:eastAsia="zh-CN"/>
        </w:rPr>
      </w:pPr>
      <w:r>
        <w:rPr>
          <w:rFonts w:ascii="方正仿宋简体" w:eastAsia="方正仿宋简体" w:hint="eastAsia"/>
          <w:sz w:val="32"/>
          <w:szCs w:val="32"/>
          <w:lang w:eastAsia="zh-CN"/>
        </w:rPr>
        <w:t>市人民政府征地拆迁事务中心</w:t>
      </w:r>
    </w:p>
    <w:p w:rsidR="00A80225" w:rsidRDefault="007654CD">
      <w:pPr>
        <w:pStyle w:val="a8"/>
        <w:spacing w:after="0" w:line="580" w:lineRule="exact"/>
        <w:ind w:firstLineChars="200" w:firstLine="640"/>
        <w:rPr>
          <w:rFonts w:ascii="方正仿宋简体" w:eastAsia="方正仿宋简体"/>
          <w:sz w:val="32"/>
          <w:szCs w:val="32"/>
          <w:lang w:eastAsia="zh-CN"/>
        </w:rPr>
      </w:pPr>
      <w:r>
        <w:rPr>
          <w:rFonts w:ascii="方正仿宋简体" w:eastAsia="方正仿宋简体" w:hint="eastAsia"/>
          <w:sz w:val="32"/>
          <w:szCs w:val="32"/>
          <w:lang w:eastAsia="zh-CN"/>
        </w:rPr>
        <w:t>市自然资源和规划信息中心</w:t>
      </w:r>
    </w:p>
    <w:p w:rsidR="00A80225" w:rsidRDefault="007654CD">
      <w:pPr>
        <w:pStyle w:val="a8"/>
        <w:spacing w:after="0" w:line="580" w:lineRule="exact"/>
        <w:ind w:firstLineChars="200" w:firstLine="640"/>
        <w:rPr>
          <w:rFonts w:ascii="方正仿宋简体" w:eastAsia="方正仿宋简体"/>
          <w:sz w:val="32"/>
          <w:szCs w:val="32"/>
          <w:lang w:eastAsia="zh-CN"/>
        </w:rPr>
      </w:pPr>
      <w:r>
        <w:rPr>
          <w:rFonts w:ascii="方正仿宋简体" w:eastAsia="方正仿宋简体" w:hint="eastAsia"/>
          <w:sz w:val="32"/>
          <w:szCs w:val="32"/>
          <w:lang w:eastAsia="zh-CN"/>
        </w:rPr>
        <w:t>市地质环境监测站</w:t>
      </w:r>
    </w:p>
    <w:p w:rsidR="00A80225" w:rsidRDefault="007654CD">
      <w:pPr>
        <w:pStyle w:val="a8"/>
        <w:spacing w:after="0" w:line="580" w:lineRule="exact"/>
        <w:ind w:firstLineChars="200" w:firstLine="640"/>
        <w:rPr>
          <w:rFonts w:ascii="方正仿宋简体" w:eastAsia="方正仿宋简体"/>
          <w:sz w:val="32"/>
          <w:szCs w:val="32"/>
          <w:lang w:eastAsia="zh-CN"/>
        </w:rPr>
      </w:pPr>
      <w:r>
        <w:rPr>
          <w:rFonts w:ascii="方正仿宋简体" w:eastAsia="方正仿宋简体" w:hint="eastAsia"/>
          <w:sz w:val="32"/>
          <w:szCs w:val="32"/>
          <w:lang w:eastAsia="zh-CN"/>
        </w:rPr>
        <w:t>市城市规划设计院</w:t>
      </w:r>
    </w:p>
    <w:p w:rsidR="00A80225" w:rsidRDefault="007654CD">
      <w:pPr>
        <w:pStyle w:val="a8"/>
        <w:spacing w:after="0" w:line="580" w:lineRule="exact"/>
        <w:ind w:firstLineChars="200" w:firstLine="640"/>
        <w:rPr>
          <w:rFonts w:ascii="方正仿宋简体" w:eastAsia="方正仿宋简体"/>
          <w:sz w:val="32"/>
          <w:szCs w:val="32"/>
          <w:lang w:eastAsia="zh-CN"/>
        </w:rPr>
      </w:pPr>
      <w:r>
        <w:rPr>
          <w:rFonts w:ascii="方正仿宋简体" w:eastAsia="方正仿宋简体" w:hint="eastAsia"/>
          <w:sz w:val="32"/>
          <w:szCs w:val="32"/>
          <w:lang w:eastAsia="zh-CN"/>
        </w:rPr>
        <w:t>益阳龙岭工业集中区自然资源和规划所</w:t>
      </w:r>
    </w:p>
    <w:p w:rsidR="00A80225" w:rsidRDefault="007654CD">
      <w:pPr>
        <w:pStyle w:val="a8"/>
        <w:spacing w:after="0" w:line="580" w:lineRule="exact"/>
        <w:ind w:firstLineChars="200" w:firstLine="640"/>
        <w:rPr>
          <w:rFonts w:ascii="方正仿宋简体" w:eastAsia="方正仿宋简体"/>
          <w:sz w:val="32"/>
          <w:szCs w:val="32"/>
          <w:lang w:eastAsia="zh-CN"/>
        </w:rPr>
      </w:pPr>
      <w:r>
        <w:rPr>
          <w:rFonts w:ascii="方正仿宋简体" w:eastAsia="方正仿宋简体" w:hint="eastAsia"/>
          <w:sz w:val="32"/>
          <w:szCs w:val="32"/>
          <w:lang w:eastAsia="zh-CN"/>
        </w:rPr>
        <w:t>市自然资源和</w:t>
      </w:r>
      <w:proofErr w:type="gramStart"/>
      <w:r>
        <w:rPr>
          <w:rFonts w:ascii="方正仿宋简体" w:eastAsia="方正仿宋简体" w:hint="eastAsia"/>
          <w:sz w:val="32"/>
          <w:szCs w:val="32"/>
          <w:lang w:eastAsia="zh-CN"/>
        </w:rPr>
        <w:t>规划局高新区</w:t>
      </w:r>
      <w:proofErr w:type="gramEnd"/>
      <w:r>
        <w:rPr>
          <w:rFonts w:ascii="方正仿宋简体" w:eastAsia="方正仿宋简体" w:hint="eastAsia"/>
          <w:sz w:val="32"/>
          <w:szCs w:val="32"/>
          <w:lang w:eastAsia="zh-CN"/>
        </w:rPr>
        <w:t>分局</w:t>
      </w:r>
    </w:p>
    <w:p w:rsidR="00A80225" w:rsidRDefault="007654CD">
      <w:pPr>
        <w:pStyle w:val="a8"/>
        <w:spacing w:after="0" w:line="580" w:lineRule="exact"/>
        <w:ind w:firstLineChars="200" w:firstLine="640"/>
        <w:rPr>
          <w:rFonts w:ascii="方正仿宋简体" w:eastAsia="方正仿宋简体"/>
          <w:sz w:val="32"/>
          <w:szCs w:val="32"/>
          <w:lang w:eastAsia="zh-CN"/>
        </w:rPr>
      </w:pPr>
      <w:r>
        <w:rPr>
          <w:rFonts w:ascii="方正仿宋简体" w:eastAsia="方正仿宋简体" w:hint="eastAsia"/>
          <w:sz w:val="32"/>
          <w:szCs w:val="32"/>
          <w:lang w:eastAsia="zh-CN"/>
        </w:rPr>
        <w:t>市自然资源和规划局东部新区分局</w:t>
      </w:r>
    </w:p>
    <w:p w:rsidR="00A80225" w:rsidRDefault="007654CD">
      <w:pPr>
        <w:pStyle w:val="a8"/>
        <w:spacing w:after="0" w:line="580" w:lineRule="exact"/>
        <w:ind w:firstLineChars="200" w:firstLine="643"/>
        <w:rPr>
          <w:rFonts w:ascii="方正仿宋简体" w:eastAsia="方正仿宋简体"/>
          <w:b/>
          <w:sz w:val="32"/>
          <w:szCs w:val="32"/>
          <w:lang w:eastAsia="zh-CN"/>
        </w:rPr>
      </w:pPr>
      <w:r>
        <w:rPr>
          <w:rFonts w:ascii="方正仿宋简体" w:eastAsia="方正仿宋简体" w:hint="eastAsia"/>
          <w:b/>
          <w:sz w:val="32"/>
          <w:szCs w:val="32"/>
          <w:lang w:eastAsia="zh-CN"/>
        </w:rPr>
        <w:t>25、市生态环境局</w:t>
      </w:r>
    </w:p>
    <w:p w:rsidR="00A80225" w:rsidRDefault="007654CD">
      <w:pPr>
        <w:pStyle w:val="a8"/>
        <w:spacing w:after="0" w:line="580" w:lineRule="exact"/>
        <w:ind w:firstLineChars="200" w:firstLine="640"/>
        <w:rPr>
          <w:rFonts w:ascii="方正仿宋简体" w:eastAsia="方正仿宋简体"/>
          <w:sz w:val="32"/>
          <w:szCs w:val="32"/>
          <w:lang w:eastAsia="zh-CN"/>
        </w:rPr>
      </w:pPr>
      <w:r>
        <w:rPr>
          <w:rFonts w:ascii="方正仿宋简体" w:eastAsia="方正仿宋简体" w:hint="eastAsia"/>
          <w:sz w:val="32"/>
          <w:szCs w:val="32"/>
          <w:lang w:eastAsia="zh-CN"/>
        </w:rPr>
        <w:t>市生态环境保护综合行政执法支队</w:t>
      </w:r>
    </w:p>
    <w:p w:rsidR="00A80225" w:rsidRDefault="007654CD">
      <w:pPr>
        <w:pStyle w:val="a8"/>
        <w:spacing w:after="0" w:line="580" w:lineRule="exact"/>
        <w:ind w:firstLineChars="200" w:firstLine="640"/>
        <w:rPr>
          <w:rFonts w:ascii="方正仿宋简体" w:eastAsia="方正仿宋简体"/>
          <w:sz w:val="32"/>
          <w:szCs w:val="32"/>
          <w:lang w:eastAsia="zh-CN"/>
        </w:rPr>
      </w:pPr>
      <w:r>
        <w:rPr>
          <w:rFonts w:ascii="方正仿宋简体" w:eastAsia="方正仿宋简体" w:hint="eastAsia"/>
          <w:sz w:val="32"/>
          <w:szCs w:val="32"/>
          <w:lang w:eastAsia="zh-CN"/>
        </w:rPr>
        <w:t>市生态环境局大通湖分局</w:t>
      </w:r>
    </w:p>
    <w:p w:rsidR="00A80225" w:rsidRDefault="007654CD">
      <w:pPr>
        <w:pStyle w:val="a8"/>
        <w:spacing w:after="0" w:line="580" w:lineRule="exact"/>
        <w:ind w:firstLineChars="200" w:firstLine="643"/>
        <w:rPr>
          <w:rFonts w:ascii="方正仿宋简体" w:eastAsia="方正仿宋简体"/>
          <w:b/>
          <w:sz w:val="32"/>
          <w:szCs w:val="32"/>
          <w:lang w:eastAsia="zh-CN"/>
        </w:rPr>
      </w:pPr>
      <w:r>
        <w:rPr>
          <w:rFonts w:ascii="方正仿宋简体" w:eastAsia="方正仿宋简体" w:hint="eastAsia"/>
          <w:b/>
          <w:sz w:val="32"/>
          <w:szCs w:val="32"/>
          <w:lang w:eastAsia="zh-CN"/>
        </w:rPr>
        <w:t>26、市住房和城乡建设局</w:t>
      </w:r>
    </w:p>
    <w:p w:rsidR="00A80225" w:rsidRDefault="007654CD">
      <w:pPr>
        <w:pStyle w:val="a8"/>
        <w:spacing w:after="0" w:line="580" w:lineRule="exact"/>
        <w:ind w:firstLineChars="200" w:firstLine="640"/>
        <w:rPr>
          <w:rFonts w:ascii="方正仿宋简体" w:eastAsia="方正仿宋简体"/>
          <w:sz w:val="32"/>
          <w:szCs w:val="32"/>
          <w:lang w:eastAsia="zh-CN"/>
        </w:rPr>
      </w:pPr>
      <w:r>
        <w:rPr>
          <w:rFonts w:ascii="方正仿宋简体" w:eastAsia="方正仿宋简体" w:hint="eastAsia"/>
          <w:sz w:val="32"/>
          <w:szCs w:val="32"/>
          <w:lang w:eastAsia="zh-CN"/>
        </w:rPr>
        <w:t>市市政重点工程建设事务中心</w:t>
      </w:r>
    </w:p>
    <w:p w:rsidR="00A80225" w:rsidRDefault="007654CD">
      <w:pPr>
        <w:pStyle w:val="a8"/>
        <w:spacing w:after="0" w:line="580" w:lineRule="exact"/>
        <w:ind w:firstLineChars="200" w:firstLine="640"/>
        <w:rPr>
          <w:rFonts w:ascii="方正仿宋简体" w:eastAsia="方正仿宋简体"/>
          <w:sz w:val="32"/>
          <w:szCs w:val="32"/>
          <w:lang w:eastAsia="zh-CN"/>
        </w:rPr>
      </w:pPr>
      <w:r>
        <w:rPr>
          <w:rFonts w:ascii="方正仿宋简体" w:eastAsia="方正仿宋简体" w:hint="eastAsia"/>
          <w:sz w:val="32"/>
          <w:szCs w:val="32"/>
          <w:lang w:eastAsia="zh-CN"/>
        </w:rPr>
        <w:lastRenderedPageBreak/>
        <w:t>市建设工程质量安全监督站</w:t>
      </w:r>
    </w:p>
    <w:p w:rsidR="00A80225" w:rsidRDefault="007654CD">
      <w:pPr>
        <w:pStyle w:val="a8"/>
        <w:spacing w:after="0" w:line="580" w:lineRule="exact"/>
        <w:ind w:firstLineChars="200" w:firstLine="640"/>
        <w:rPr>
          <w:rFonts w:ascii="方正仿宋简体" w:eastAsia="方正仿宋简体"/>
          <w:sz w:val="32"/>
          <w:szCs w:val="32"/>
          <w:lang w:eastAsia="zh-CN"/>
        </w:rPr>
      </w:pPr>
      <w:r>
        <w:rPr>
          <w:rFonts w:ascii="方正仿宋简体" w:eastAsia="方正仿宋简体" w:hint="eastAsia"/>
          <w:sz w:val="32"/>
          <w:szCs w:val="32"/>
          <w:lang w:eastAsia="zh-CN"/>
        </w:rPr>
        <w:t>市建设工程质量安全监督站园区分站</w:t>
      </w:r>
    </w:p>
    <w:p w:rsidR="00A80225" w:rsidRDefault="007654CD">
      <w:pPr>
        <w:pStyle w:val="a8"/>
        <w:spacing w:after="0" w:line="580" w:lineRule="exact"/>
        <w:ind w:firstLineChars="200" w:firstLine="640"/>
        <w:rPr>
          <w:rFonts w:ascii="方正仿宋简体" w:eastAsia="方正仿宋简体"/>
          <w:sz w:val="32"/>
          <w:szCs w:val="32"/>
          <w:lang w:eastAsia="zh-CN"/>
        </w:rPr>
      </w:pPr>
      <w:r>
        <w:rPr>
          <w:rFonts w:ascii="方正仿宋简体" w:eastAsia="方正仿宋简体" w:hint="eastAsia"/>
          <w:sz w:val="32"/>
          <w:szCs w:val="32"/>
          <w:lang w:eastAsia="zh-CN"/>
        </w:rPr>
        <w:t>市建设工程质量检测中心</w:t>
      </w:r>
    </w:p>
    <w:p w:rsidR="00A80225" w:rsidRDefault="007654CD">
      <w:pPr>
        <w:pStyle w:val="a8"/>
        <w:spacing w:after="0" w:line="580" w:lineRule="exact"/>
        <w:ind w:firstLineChars="200" w:firstLine="640"/>
        <w:rPr>
          <w:rFonts w:ascii="方正仿宋简体" w:eastAsia="方正仿宋简体"/>
          <w:sz w:val="32"/>
          <w:szCs w:val="32"/>
          <w:lang w:eastAsia="zh-CN"/>
        </w:rPr>
      </w:pPr>
      <w:r>
        <w:rPr>
          <w:rFonts w:ascii="方正仿宋简体" w:eastAsia="方正仿宋简体" w:hint="eastAsia"/>
          <w:sz w:val="32"/>
          <w:szCs w:val="32"/>
          <w:lang w:eastAsia="zh-CN"/>
        </w:rPr>
        <w:t>湖南省益阳市建设工程造价管理站</w:t>
      </w:r>
    </w:p>
    <w:p w:rsidR="00A80225" w:rsidRDefault="007654CD">
      <w:pPr>
        <w:pStyle w:val="a8"/>
        <w:spacing w:after="0" w:line="580" w:lineRule="exact"/>
        <w:ind w:firstLineChars="200" w:firstLine="640"/>
        <w:rPr>
          <w:rFonts w:ascii="方正仿宋简体" w:eastAsia="方正仿宋简体"/>
          <w:sz w:val="32"/>
          <w:szCs w:val="32"/>
          <w:lang w:eastAsia="zh-CN"/>
        </w:rPr>
      </w:pPr>
      <w:r>
        <w:rPr>
          <w:rFonts w:ascii="方正仿宋简体" w:eastAsia="方正仿宋简体" w:hint="eastAsia"/>
          <w:sz w:val="32"/>
          <w:szCs w:val="32"/>
          <w:lang w:eastAsia="zh-CN"/>
        </w:rPr>
        <w:t>市城建档案馆</w:t>
      </w:r>
    </w:p>
    <w:p w:rsidR="00A80225" w:rsidRDefault="007654CD">
      <w:pPr>
        <w:pStyle w:val="a8"/>
        <w:spacing w:after="0" w:line="580" w:lineRule="exact"/>
        <w:ind w:firstLineChars="200" w:firstLine="640"/>
        <w:rPr>
          <w:rFonts w:ascii="方正仿宋简体" w:eastAsia="方正仿宋简体"/>
          <w:sz w:val="32"/>
          <w:szCs w:val="32"/>
          <w:lang w:eastAsia="zh-CN"/>
        </w:rPr>
      </w:pPr>
      <w:r>
        <w:rPr>
          <w:rFonts w:ascii="方正仿宋简体" w:eastAsia="方正仿宋简体" w:hint="eastAsia"/>
          <w:sz w:val="32"/>
          <w:szCs w:val="32"/>
          <w:lang w:eastAsia="zh-CN"/>
        </w:rPr>
        <w:t>市建筑施工企业管理站</w:t>
      </w:r>
    </w:p>
    <w:p w:rsidR="00A80225" w:rsidRDefault="007654CD">
      <w:pPr>
        <w:pStyle w:val="a8"/>
        <w:spacing w:after="0" w:line="580" w:lineRule="exact"/>
        <w:ind w:firstLineChars="200" w:firstLine="640"/>
        <w:rPr>
          <w:rFonts w:ascii="方正仿宋简体" w:eastAsia="方正仿宋简体"/>
          <w:sz w:val="32"/>
          <w:szCs w:val="32"/>
          <w:lang w:eastAsia="zh-CN"/>
        </w:rPr>
      </w:pPr>
      <w:r>
        <w:rPr>
          <w:rFonts w:ascii="方正仿宋简体" w:eastAsia="方正仿宋简体" w:hint="eastAsia"/>
          <w:sz w:val="32"/>
          <w:szCs w:val="32"/>
          <w:lang w:eastAsia="zh-CN"/>
        </w:rPr>
        <w:t>市中等城乡建设职业技术学校</w:t>
      </w:r>
    </w:p>
    <w:p w:rsidR="00A80225" w:rsidRDefault="007654CD">
      <w:pPr>
        <w:pStyle w:val="a8"/>
        <w:spacing w:after="0" w:line="580" w:lineRule="exact"/>
        <w:ind w:firstLineChars="200" w:firstLine="640"/>
        <w:rPr>
          <w:rFonts w:ascii="方正仿宋简体" w:eastAsia="方正仿宋简体"/>
          <w:sz w:val="32"/>
          <w:szCs w:val="32"/>
          <w:lang w:eastAsia="zh-CN"/>
        </w:rPr>
      </w:pPr>
      <w:r>
        <w:rPr>
          <w:rFonts w:ascii="方正仿宋简体" w:eastAsia="方正仿宋简体" w:hint="eastAsia"/>
          <w:sz w:val="32"/>
          <w:szCs w:val="32"/>
          <w:lang w:eastAsia="zh-CN"/>
        </w:rPr>
        <w:t>市人民防空指挥信息保障中心</w:t>
      </w:r>
    </w:p>
    <w:p w:rsidR="00A80225" w:rsidRDefault="007654CD">
      <w:pPr>
        <w:pStyle w:val="a8"/>
        <w:spacing w:after="0" w:line="580" w:lineRule="exact"/>
        <w:ind w:firstLineChars="200" w:firstLine="640"/>
        <w:rPr>
          <w:rFonts w:ascii="方正仿宋简体" w:eastAsia="方正仿宋简体"/>
          <w:sz w:val="32"/>
          <w:szCs w:val="32"/>
          <w:lang w:eastAsia="zh-CN"/>
        </w:rPr>
      </w:pPr>
      <w:r>
        <w:rPr>
          <w:rFonts w:ascii="方正仿宋简体" w:eastAsia="方正仿宋简体" w:hint="eastAsia"/>
          <w:sz w:val="32"/>
          <w:szCs w:val="32"/>
          <w:lang w:eastAsia="zh-CN"/>
        </w:rPr>
        <w:t>市人民防空工程管理站</w:t>
      </w:r>
    </w:p>
    <w:p w:rsidR="00A80225" w:rsidRDefault="007654CD">
      <w:pPr>
        <w:pStyle w:val="a8"/>
        <w:spacing w:after="0" w:line="580" w:lineRule="exact"/>
        <w:ind w:firstLineChars="200" w:firstLine="640"/>
        <w:rPr>
          <w:rFonts w:ascii="方正仿宋简体" w:eastAsia="方正仿宋简体"/>
          <w:sz w:val="32"/>
          <w:szCs w:val="32"/>
          <w:lang w:eastAsia="zh-CN"/>
        </w:rPr>
      </w:pPr>
      <w:r>
        <w:rPr>
          <w:rFonts w:ascii="方正仿宋简体" w:eastAsia="方正仿宋简体" w:hint="eastAsia"/>
          <w:sz w:val="32"/>
          <w:szCs w:val="32"/>
          <w:lang w:eastAsia="zh-CN"/>
        </w:rPr>
        <w:t>市人民防空工程质量监督站</w:t>
      </w:r>
    </w:p>
    <w:p w:rsidR="00A80225" w:rsidRDefault="007654CD">
      <w:pPr>
        <w:pStyle w:val="a8"/>
        <w:spacing w:after="0" w:line="580" w:lineRule="exact"/>
        <w:ind w:firstLineChars="200" w:firstLine="640"/>
        <w:rPr>
          <w:rFonts w:ascii="方正仿宋简体" w:eastAsia="方正仿宋简体"/>
          <w:sz w:val="32"/>
          <w:szCs w:val="32"/>
          <w:lang w:eastAsia="zh-CN"/>
        </w:rPr>
      </w:pPr>
      <w:r>
        <w:rPr>
          <w:rFonts w:ascii="方正仿宋简体" w:eastAsia="方正仿宋简体" w:hint="eastAsia"/>
          <w:sz w:val="32"/>
          <w:szCs w:val="32"/>
          <w:lang w:eastAsia="zh-CN"/>
        </w:rPr>
        <w:t>市住宅共用部位共用设施设备维修资金管理中心</w:t>
      </w:r>
    </w:p>
    <w:p w:rsidR="00A80225" w:rsidRDefault="007654CD">
      <w:pPr>
        <w:pStyle w:val="a8"/>
        <w:spacing w:after="0" w:line="580" w:lineRule="exact"/>
        <w:ind w:firstLineChars="200" w:firstLine="640"/>
        <w:rPr>
          <w:rFonts w:ascii="方正仿宋简体" w:eastAsia="方正仿宋简体"/>
          <w:sz w:val="32"/>
          <w:szCs w:val="32"/>
          <w:lang w:eastAsia="zh-CN"/>
        </w:rPr>
      </w:pPr>
      <w:r>
        <w:rPr>
          <w:rFonts w:ascii="方正仿宋简体" w:eastAsia="方正仿宋简体" w:hint="eastAsia"/>
          <w:sz w:val="32"/>
          <w:szCs w:val="32"/>
          <w:lang w:eastAsia="zh-CN"/>
        </w:rPr>
        <w:t>市房屋交易中心</w:t>
      </w:r>
    </w:p>
    <w:p w:rsidR="00A80225" w:rsidRDefault="007654CD">
      <w:pPr>
        <w:pStyle w:val="a8"/>
        <w:spacing w:after="0" w:line="580" w:lineRule="exact"/>
        <w:ind w:firstLineChars="200" w:firstLine="640"/>
        <w:rPr>
          <w:rFonts w:ascii="方正仿宋简体" w:eastAsia="方正仿宋简体"/>
          <w:sz w:val="32"/>
          <w:szCs w:val="32"/>
          <w:lang w:eastAsia="zh-CN"/>
        </w:rPr>
      </w:pPr>
      <w:r>
        <w:rPr>
          <w:rFonts w:ascii="方正仿宋简体" w:eastAsia="方正仿宋简体" w:hint="eastAsia"/>
          <w:sz w:val="32"/>
          <w:szCs w:val="32"/>
          <w:lang w:eastAsia="zh-CN"/>
        </w:rPr>
        <w:t>市白蚁防治所</w:t>
      </w:r>
    </w:p>
    <w:p w:rsidR="00A80225" w:rsidRDefault="007654CD">
      <w:pPr>
        <w:pStyle w:val="a8"/>
        <w:spacing w:after="0" w:line="580" w:lineRule="exact"/>
        <w:ind w:firstLineChars="200" w:firstLine="640"/>
        <w:rPr>
          <w:rFonts w:ascii="方正仿宋简体" w:eastAsia="方正仿宋简体"/>
          <w:sz w:val="32"/>
          <w:szCs w:val="32"/>
          <w:lang w:eastAsia="zh-CN"/>
        </w:rPr>
      </w:pPr>
      <w:r>
        <w:rPr>
          <w:rFonts w:ascii="方正仿宋简体" w:eastAsia="方正仿宋简体" w:hint="eastAsia"/>
          <w:sz w:val="32"/>
          <w:szCs w:val="32"/>
          <w:lang w:eastAsia="zh-CN"/>
        </w:rPr>
        <w:t>市房地产测绘队</w:t>
      </w:r>
    </w:p>
    <w:p w:rsidR="00A80225" w:rsidRDefault="007654CD">
      <w:pPr>
        <w:pStyle w:val="a8"/>
        <w:spacing w:after="0" w:line="580" w:lineRule="exact"/>
        <w:ind w:firstLineChars="200" w:firstLine="640"/>
        <w:rPr>
          <w:rFonts w:ascii="方正仿宋简体" w:eastAsia="方正仿宋简体"/>
          <w:sz w:val="32"/>
          <w:szCs w:val="32"/>
          <w:lang w:eastAsia="zh-CN"/>
        </w:rPr>
      </w:pPr>
      <w:r>
        <w:rPr>
          <w:rFonts w:ascii="方正仿宋简体" w:eastAsia="方正仿宋简体" w:hint="eastAsia"/>
          <w:sz w:val="32"/>
          <w:szCs w:val="32"/>
          <w:lang w:eastAsia="zh-CN"/>
        </w:rPr>
        <w:t>市房地产经营公司</w:t>
      </w:r>
    </w:p>
    <w:p w:rsidR="00A80225" w:rsidRDefault="007654CD">
      <w:pPr>
        <w:pStyle w:val="a8"/>
        <w:spacing w:after="0" w:line="580" w:lineRule="exact"/>
        <w:ind w:firstLineChars="200" w:firstLine="643"/>
        <w:rPr>
          <w:rFonts w:ascii="方正仿宋简体" w:eastAsia="方正仿宋简体"/>
          <w:b/>
          <w:sz w:val="32"/>
          <w:szCs w:val="32"/>
          <w:lang w:eastAsia="zh-CN"/>
        </w:rPr>
      </w:pPr>
      <w:r>
        <w:rPr>
          <w:rFonts w:ascii="方正仿宋简体" w:eastAsia="方正仿宋简体" w:hint="eastAsia"/>
          <w:b/>
          <w:sz w:val="32"/>
          <w:szCs w:val="32"/>
          <w:lang w:eastAsia="zh-CN"/>
        </w:rPr>
        <w:t>27、市交通运输局</w:t>
      </w:r>
    </w:p>
    <w:p w:rsidR="00A80225" w:rsidRDefault="007654CD">
      <w:pPr>
        <w:pStyle w:val="a8"/>
        <w:spacing w:after="0" w:line="580" w:lineRule="exact"/>
        <w:ind w:firstLineChars="200" w:firstLine="640"/>
        <w:rPr>
          <w:rFonts w:ascii="方正仿宋简体" w:eastAsia="方正仿宋简体"/>
          <w:sz w:val="32"/>
          <w:szCs w:val="32"/>
          <w:lang w:eastAsia="zh-CN"/>
        </w:rPr>
      </w:pPr>
      <w:r>
        <w:rPr>
          <w:rFonts w:ascii="方正仿宋简体" w:eastAsia="方正仿宋简体" w:hint="eastAsia"/>
          <w:sz w:val="32"/>
          <w:szCs w:val="32"/>
          <w:lang w:eastAsia="zh-CN"/>
        </w:rPr>
        <w:t>市交通运输综合行政执法支队</w:t>
      </w:r>
    </w:p>
    <w:p w:rsidR="00A80225" w:rsidRDefault="007654CD">
      <w:pPr>
        <w:pStyle w:val="a8"/>
        <w:spacing w:after="0" w:line="580" w:lineRule="exact"/>
        <w:ind w:firstLineChars="200" w:firstLine="640"/>
        <w:rPr>
          <w:rFonts w:ascii="方正仿宋简体" w:eastAsia="方正仿宋简体"/>
          <w:sz w:val="32"/>
          <w:szCs w:val="32"/>
          <w:lang w:eastAsia="zh-CN"/>
        </w:rPr>
      </w:pPr>
      <w:r>
        <w:rPr>
          <w:rFonts w:ascii="方正仿宋简体" w:eastAsia="方正仿宋简体" w:hint="eastAsia"/>
          <w:sz w:val="32"/>
          <w:szCs w:val="32"/>
          <w:lang w:eastAsia="zh-CN"/>
        </w:rPr>
        <w:t>市道路运输服务中心</w:t>
      </w:r>
    </w:p>
    <w:p w:rsidR="00A80225" w:rsidRDefault="007654CD">
      <w:pPr>
        <w:pStyle w:val="a8"/>
        <w:spacing w:after="0" w:line="580" w:lineRule="exact"/>
        <w:ind w:firstLineChars="200" w:firstLine="640"/>
        <w:rPr>
          <w:rFonts w:ascii="方正仿宋简体" w:eastAsia="方正仿宋简体"/>
          <w:sz w:val="32"/>
          <w:szCs w:val="32"/>
          <w:lang w:eastAsia="zh-CN"/>
        </w:rPr>
      </w:pPr>
      <w:r>
        <w:rPr>
          <w:rFonts w:ascii="方正仿宋简体" w:eastAsia="方正仿宋简体" w:hint="eastAsia"/>
          <w:sz w:val="32"/>
          <w:szCs w:val="32"/>
          <w:lang w:eastAsia="zh-CN"/>
        </w:rPr>
        <w:t>市水运事务中心</w:t>
      </w:r>
    </w:p>
    <w:p w:rsidR="00A80225" w:rsidRDefault="007654CD">
      <w:pPr>
        <w:pStyle w:val="a8"/>
        <w:spacing w:after="0" w:line="580" w:lineRule="exact"/>
        <w:ind w:firstLineChars="200" w:firstLine="640"/>
        <w:rPr>
          <w:rFonts w:ascii="方正仿宋简体" w:eastAsia="方正仿宋简体"/>
          <w:sz w:val="32"/>
          <w:szCs w:val="32"/>
          <w:lang w:eastAsia="zh-CN"/>
        </w:rPr>
      </w:pPr>
      <w:r>
        <w:rPr>
          <w:rFonts w:ascii="方正仿宋简体" w:eastAsia="方正仿宋简体" w:hint="eastAsia"/>
          <w:sz w:val="32"/>
          <w:szCs w:val="32"/>
          <w:lang w:eastAsia="zh-CN"/>
        </w:rPr>
        <w:t>市交通建设质量安全监督站</w:t>
      </w:r>
    </w:p>
    <w:p w:rsidR="00A80225" w:rsidRDefault="007654CD">
      <w:pPr>
        <w:pStyle w:val="a8"/>
        <w:spacing w:after="0" w:line="580" w:lineRule="exact"/>
        <w:ind w:firstLineChars="200" w:firstLine="640"/>
        <w:rPr>
          <w:rFonts w:ascii="方正仿宋简体" w:eastAsia="方正仿宋简体"/>
          <w:sz w:val="32"/>
          <w:szCs w:val="32"/>
          <w:lang w:eastAsia="zh-CN"/>
        </w:rPr>
      </w:pPr>
      <w:r>
        <w:rPr>
          <w:rFonts w:ascii="方正仿宋简体" w:eastAsia="方正仿宋简体" w:hint="eastAsia"/>
          <w:sz w:val="32"/>
          <w:szCs w:val="32"/>
          <w:lang w:eastAsia="zh-CN"/>
        </w:rPr>
        <w:lastRenderedPageBreak/>
        <w:t>市车辆超限超载谢林港检测站</w:t>
      </w:r>
    </w:p>
    <w:p w:rsidR="00A80225" w:rsidRDefault="007654CD">
      <w:pPr>
        <w:pStyle w:val="a8"/>
        <w:spacing w:after="0" w:line="580" w:lineRule="exact"/>
        <w:ind w:firstLineChars="200" w:firstLine="640"/>
        <w:rPr>
          <w:rFonts w:ascii="方正仿宋简体" w:eastAsia="方正仿宋简体"/>
          <w:sz w:val="32"/>
          <w:szCs w:val="32"/>
          <w:lang w:eastAsia="zh-CN"/>
        </w:rPr>
      </w:pPr>
      <w:r>
        <w:rPr>
          <w:rFonts w:ascii="方正仿宋简体" w:eastAsia="方正仿宋简体" w:hint="eastAsia"/>
          <w:sz w:val="32"/>
          <w:szCs w:val="32"/>
          <w:lang w:eastAsia="zh-CN"/>
        </w:rPr>
        <w:t>市公路应急抢险中心</w:t>
      </w:r>
    </w:p>
    <w:p w:rsidR="00A80225" w:rsidRDefault="007654CD">
      <w:pPr>
        <w:pStyle w:val="a8"/>
        <w:spacing w:after="0" w:line="580" w:lineRule="exact"/>
        <w:ind w:firstLineChars="200" w:firstLine="640"/>
        <w:rPr>
          <w:rFonts w:ascii="方正仿宋简体" w:eastAsia="方正仿宋简体"/>
          <w:sz w:val="32"/>
          <w:szCs w:val="32"/>
          <w:lang w:eastAsia="zh-CN"/>
        </w:rPr>
      </w:pPr>
      <w:r>
        <w:rPr>
          <w:rFonts w:ascii="方正仿宋简体" w:eastAsia="方正仿宋简体" w:hint="eastAsia"/>
          <w:sz w:val="32"/>
          <w:szCs w:val="32"/>
          <w:lang w:eastAsia="zh-CN"/>
        </w:rPr>
        <w:t>市公路工程试验检测中心</w:t>
      </w:r>
    </w:p>
    <w:p w:rsidR="00A80225" w:rsidRDefault="007654CD">
      <w:pPr>
        <w:pStyle w:val="a8"/>
        <w:spacing w:after="0" w:line="580" w:lineRule="exact"/>
        <w:ind w:firstLineChars="200" w:firstLine="643"/>
        <w:rPr>
          <w:rFonts w:ascii="方正仿宋简体" w:eastAsia="方正仿宋简体"/>
          <w:b/>
          <w:sz w:val="32"/>
          <w:szCs w:val="32"/>
          <w:lang w:eastAsia="zh-CN"/>
        </w:rPr>
      </w:pPr>
      <w:r>
        <w:rPr>
          <w:rFonts w:ascii="方正仿宋简体" w:eastAsia="方正仿宋简体" w:hint="eastAsia"/>
          <w:b/>
          <w:sz w:val="32"/>
          <w:szCs w:val="32"/>
          <w:lang w:eastAsia="zh-CN"/>
        </w:rPr>
        <w:t>28、市水利局</w:t>
      </w:r>
    </w:p>
    <w:p w:rsidR="00A80225" w:rsidRDefault="007654CD">
      <w:pPr>
        <w:pStyle w:val="a8"/>
        <w:spacing w:after="0" w:line="580" w:lineRule="exact"/>
        <w:ind w:firstLineChars="200" w:firstLine="640"/>
        <w:rPr>
          <w:rFonts w:ascii="方正仿宋简体" w:eastAsia="方正仿宋简体"/>
          <w:sz w:val="32"/>
          <w:szCs w:val="32"/>
          <w:lang w:eastAsia="zh-CN"/>
        </w:rPr>
      </w:pPr>
      <w:r>
        <w:rPr>
          <w:rFonts w:ascii="方正仿宋简体" w:eastAsia="方正仿宋简体" w:hint="eastAsia"/>
          <w:sz w:val="32"/>
          <w:szCs w:val="32"/>
          <w:lang w:eastAsia="zh-CN"/>
        </w:rPr>
        <w:t>市大通湖区水利管理委员会办公室</w:t>
      </w:r>
    </w:p>
    <w:p w:rsidR="00A80225" w:rsidRDefault="007654CD">
      <w:pPr>
        <w:pStyle w:val="a8"/>
        <w:spacing w:after="0" w:line="580" w:lineRule="exact"/>
        <w:ind w:firstLineChars="200" w:firstLine="640"/>
        <w:rPr>
          <w:rFonts w:ascii="方正仿宋简体" w:eastAsia="方正仿宋简体"/>
          <w:sz w:val="32"/>
          <w:szCs w:val="32"/>
          <w:lang w:eastAsia="zh-CN"/>
        </w:rPr>
      </w:pPr>
      <w:r>
        <w:rPr>
          <w:rFonts w:ascii="方正仿宋简体" w:eastAsia="方正仿宋简体" w:hint="eastAsia"/>
          <w:sz w:val="32"/>
          <w:szCs w:val="32"/>
          <w:lang w:eastAsia="zh-CN"/>
        </w:rPr>
        <w:t>市砂石市场管理办公室</w:t>
      </w:r>
    </w:p>
    <w:p w:rsidR="00A80225" w:rsidRDefault="007654CD">
      <w:pPr>
        <w:pStyle w:val="a8"/>
        <w:spacing w:after="0" w:line="580" w:lineRule="exact"/>
        <w:ind w:firstLineChars="200" w:firstLine="640"/>
        <w:rPr>
          <w:rFonts w:ascii="方正仿宋简体" w:eastAsia="方正仿宋简体"/>
          <w:sz w:val="32"/>
          <w:szCs w:val="32"/>
          <w:lang w:eastAsia="zh-CN"/>
        </w:rPr>
      </w:pPr>
      <w:r>
        <w:rPr>
          <w:rFonts w:ascii="方正仿宋简体" w:eastAsia="方正仿宋简体" w:hint="eastAsia"/>
          <w:sz w:val="32"/>
          <w:szCs w:val="32"/>
          <w:lang w:eastAsia="zh-CN"/>
        </w:rPr>
        <w:t>市防汛抗旱物资储备中心</w:t>
      </w:r>
    </w:p>
    <w:p w:rsidR="00A80225" w:rsidRDefault="007654CD">
      <w:pPr>
        <w:pStyle w:val="a8"/>
        <w:spacing w:after="0" w:line="580" w:lineRule="exact"/>
        <w:ind w:firstLineChars="200" w:firstLine="640"/>
        <w:rPr>
          <w:rFonts w:ascii="方正仿宋简体" w:eastAsia="方正仿宋简体"/>
          <w:sz w:val="32"/>
          <w:szCs w:val="32"/>
          <w:lang w:eastAsia="zh-CN"/>
        </w:rPr>
      </w:pPr>
      <w:r>
        <w:rPr>
          <w:rFonts w:ascii="方正仿宋简体" w:eastAsia="方正仿宋简体" w:hint="eastAsia"/>
          <w:sz w:val="32"/>
          <w:szCs w:val="32"/>
          <w:lang w:eastAsia="zh-CN"/>
        </w:rPr>
        <w:t>市黄茅洲大闸塞阳河管理所</w:t>
      </w:r>
    </w:p>
    <w:p w:rsidR="00A80225" w:rsidRDefault="007654CD">
      <w:pPr>
        <w:pStyle w:val="a8"/>
        <w:spacing w:after="0" w:line="580" w:lineRule="exact"/>
        <w:ind w:firstLineChars="200" w:firstLine="640"/>
        <w:rPr>
          <w:rFonts w:ascii="方正仿宋简体" w:eastAsia="方正仿宋简体"/>
          <w:sz w:val="32"/>
          <w:szCs w:val="32"/>
          <w:lang w:eastAsia="zh-CN"/>
        </w:rPr>
      </w:pPr>
      <w:r>
        <w:rPr>
          <w:rFonts w:ascii="方正仿宋简体" w:eastAsia="方正仿宋简体" w:hint="eastAsia"/>
          <w:sz w:val="32"/>
          <w:szCs w:val="32"/>
          <w:lang w:eastAsia="zh-CN"/>
        </w:rPr>
        <w:t>市</w:t>
      </w:r>
      <w:proofErr w:type="gramStart"/>
      <w:r>
        <w:rPr>
          <w:rFonts w:ascii="方正仿宋简体" w:eastAsia="方正仿宋简体" w:hint="eastAsia"/>
          <w:sz w:val="32"/>
          <w:szCs w:val="32"/>
          <w:lang w:eastAsia="zh-CN"/>
        </w:rPr>
        <w:t>明山电排</w:t>
      </w:r>
      <w:proofErr w:type="gramEnd"/>
      <w:r>
        <w:rPr>
          <w:rFonts w:ascii="方正仿宋简体" w:eastAsia="方正仿宋简体" w:hint="eastAsia"/>
          <w:sz w:val="32"/>
          <w:szCs w:val="32"/>
          <w:lang w:eastAsia="zh-CN"/>
        </w:rPr>
        <w:t>管理站</w:t>
      </w:r>
    </w:p>
    <w:p w:rsidR="00A80225" w:rsidRDefault="007654CD">
      <w:pPr>
        <w:pStyle w:val="a8"/>
        <w:spacing w:after="0" w:line="580" w:lineRule="exact"/>
        <w:ind w:firstLineChars="200" w:firstLine="640"/>
        <w:rPr>
          <w:rFonts w:ascii="方正仿宋简体" w:eastAsia="方正仿宋简体"/>
          <w:sz w:val="32"/>
          <w:szCs w:val="32"/>
          <w:lang w:eastAsia="zh-CN"/>
        </w:rPr>
      </w:pPr>
      <w:r>
        <w:rPr>
          <w:rFonts w:ascii="方正仿宋简体" w:eastAsia="方正仿宋简体" w:hint="eastAsia"/>
          <w:sz w:val="32"/>
          <w:szCs w:val="32"/>
          <w:lang w:eastAsia="zh-CN"/>
        </w:rPr>
        <w:t>市大东口电排管理站</w:t>
      </w:r>
    </w:p>
    <w:p w:rsidR="00A80225" w:rsidRDefault="007654CD">
      <w:pPr>
        <w:pStyle w:val="a8"/>
        <w:spacing w:after="0" w:line="580" w:lineRule="exact"/>
        <w:ind w:firstLineChars="200" w:firstLine="640"/>
        <w:rPr>
          <w:rFonts w:ascii="方正仿宋简体" w:eastAsia="方正仿宋简体"/>
          <w:sz w:val="32"/>
          <w:szCs w:val="32"/>
          <w:lang w:eastAsia="zh-CN"/>
        </w:rPr>
      </w:pPr>
      <w:r>
        <w:rPr>
          <w:rFonts w:ascii="方正仿宋简体" w:eastAsia="方正仿宋简体" w:hint="eastAsia"/>
          <w:sz w:val="32"/>
          <w:szCs w:val="32"/>
          <w:lang w:eastAsia="zh-CN"/>
        </w:rPr>
        <w:t>市西</w:t>
      </w:r>
      <w:proofErr w:type="gramStart"/>
      <w:r>
        <w:rPr>
          <w:rFonts w:ascii="方正仿宋简体" w:eastAsia="方正仿宋简体" w:hint="eastAsia"/>
          <w:sz w:val="32"/>
          <w:szCs w:val="32"/>
          <w:lang w:eastAsia="zh-CN"/>
        </w:rPr>
        <w:t>流湾电</w:t>
      </w:r>
      <w:proofErr w:type="gramEnd"/>
      <w:r>
        <w:rPr>
          <w:rFonts w:ascii="方正仿宋简体" w:eastAsia="方正仿宋简体" w:hint="eastAsia"/>
          <w:sz w:val="32"/>
          <w:szCs w:val="32"/>
          <w:lang w:eastAsia="zh-CN"/>
        </w:rPr>
        <w:t>排管理站</w:t>
      </w:r>
    </w:p>
    <w:p w:rsidR="00A80225" w:rsidRDefault="007654CD">
      <w:pPr>
        <w:pStyle w:val="a8"/>
        <w:spacing w:after="0" w:line="580" w:lineRule="exact"/>
        <w:ind w:firstLineChars="200" w:firstLine="640"/>
        <w:rPr>
          <w:rFonts w:ascii="方正仿宋简体" w:eastAsia="方正仿宋简体"/>
          <w:sz w:val="32"/>
          <w:szCs w:val="32"/>
          <w:lang w:eastAsia="zh-CN"/>
        </w:rPr>
      </w:pPr>
      <w:r>
        <w:rPr>
          <w:rFonts w:ascii="方正仿宋简体" w:eastAsia="方正仿宋简体" w:hint="eastAsia"/>
          <w:sz w:val="32"/>
          <w:szCs w:val="32"/>
          <w:lang w:eastAsia="zh-CN"/>
        </w:rPr>
        <w:t>市城市防洪工程管理处</w:t>
      </w:r>
    </w:p>
    <w:p w:rsidR="00A80225" w:rsidRDefault="007654CD">
      <w:pPr>
        <w:pStyle w:val="a8"/>
        <w:spacing w:after="0" w:line="580" w:lineRule="exact"/>
        <w:ind w:firstLineChars="200" w:firstLine="640"/>
        <w:rPr>
          <w:rFonts w:ascii="方正仿宋简体" w:eastAsia="方正仿宋简体"/>
          <w:sz w:val="32"/>
          <w:szCs w:val="32"/>
          <w:lang w:eastAsia="zh-CN"/>
        </w:rPr>
      </w:pPr>
      <w:r>
        <w:rPr>
          <w:rFonts w:ascii="方正仿宋简体" w:eastAsia="方正仿宋简体" w:hint="eastAsia"/>
          <w:sz w:val="32"/>
          <w:szCs w:val="32"/>
          <w:lang w:eastAsia="zh-CN"/>
        </w:rPr>
        <w:t>市</w:t>
      </w:r>
      <w:proofErr w:type="gramStart"/>
      <w:r>
        <w:rPr>
          <w:rFonts w:ascii="方正仿宋简体" w:eastAsia="方正仿宋简体" w:hint="eastAsia"/>
          <w:sz w:val="32"/>
          <w:szCs w:val="32"/>
          <w:lang w:eastAsia="zh-CN"/>
        </w:rPr>
        <w:t>梓</w:t>
      </w:r>
      <w:proofErr w:type="gramEnd"/>
      <w:r>
        <w:rPr>
          <w:rFonts w:ascii="方正仿宋简体" w:eastAsia="方正仿宋简体" w:hint="eastAsia"/>
          <w:sz w:val="32"/>
          <w:szCs w:val="32"/>
          <w:lang w:eastAsia="zh-CN"/>
        </w:rPr>
        <w:t>山村水库管理处</w:t>
      </w:r>
    </w:p>
    <w:p w:rsidR="00A80225" w:rsidRDefault="007654CD">
      <w:pPr>
        <w:pStyle w:val="a8"/>
        <w:spacing w:after="0" w:line="580" w:lineRule="exact"/>
        <w:ind w:firstLineChars="200" w:firstLine="643"/>
        <w:rPr>
          <w:rFonts w:ascii="方正仿宋简体" w:eastAsia="方正仿宋简体"/>
          <w:b/>
          <w:sz w:val="32"/>
          <w:szCs w:val="32"/>
          <w:lang w:eastAsia="zh-CN"/>
        </w:rPr>
      </w:pPr>
      <w:r>
        <w:rPr>
          <w:rFonts w:ascii="方正仿宋简体" w:eastAsia="方正仿宋简体" w:hint="eastAsia"/>
          <w:b/>
          <w:sz w:val="32"/>
          <w:szCs w:val="32"/>
          <w:lang w:eastAsia="zh-CN"/>
        </w:rPr>
        <w:t>29、市农业农村局</w:t>
      </w:r>
    </w:p>
    <w:p w:rsidR="00A80225" w:rsidRPr="00A06030" w:rsidRDefault="007654CD">
      <w:pPr>
        <w:pStyle w:val="a8"/>
        <w:spacing w:after="0" w:line="580" w:lineRule="exact"/>
        <w:ind w:firstLineChars="200" w:firstLine="640"/>
        <w:rPr>
          <w:rFonts w:ascii="方正仿宋简体" w:eastAsia="方正仿宋简体"/>
          <w:sz w:val="32"/>
          <w:szCs w:val="32"/>
          <w:lang w:eastAsia="zh-CN"/>
        </w:rPr>
      </w:pPr>
      <w:r w:rsidRPr="00A06030">
        <w:rPr>
          <w:rFonts w:ascii="方正仿宋简体" w:eastAsia="方正仿宋简体" w:hint="eastAsia"/>
          <w:sz w:val="32"/>
          <w:szCs w:val="32"/>
          <w:lang w:eastAsia="zh-CN"/>
        </w:rPr>
        <w:t>市农民素质教育办公室</w:t>
      </w:r>
    </w:p>
    <w:p w:rsidR="00A80225" w:rsidRDefault="007654CD">
      <w:pPr>
        <w:pStyle w:val="a8"/>
        <w:spacing w:after="0" w:line="580" w:lineRule="exact"/>
        <w:ind w:firstLineChars="200" w:firstLine="640"/>
        <w:rPr>
          <w:rFonts w:ascii="方正仿宋简体" w:eastAsia="方正仿宋简体"/>
          <w:sz w:val="32"/>
          <w:szCs w:val="32"/>
          <w:lang w:eastAsia="zh-CN"/>
        </w:rPr>
      </w:pPr>
      <w:r>
        <w:rPr>
          <w:rFonts w:ascii="方正仿宋简体" w:eastAsia="方正仿宋简体" w:hint="eastAsia"/>
          <w:sz w:val="32"/>
          <w:szCs w:val="32"/>
          <w:lang w:eastAsia="zh-CN"/>
        </w:rPr>
        <w:t>市农业综合行政执法支队</w:t>
      </w:r>
    </w:p>
    <w:p w:rsidR="00A80225" w:rsidRDefault="007654CD">
      <w:pPr>
        <w:pStyle w:val="a8"/>
        <w:spacing w:after="0" w:line="580" w:lineRule="exact"/>
        <w:ind w:firstLineChars="200" w:firstLine="640"/>
        <w:rPr>
          <w:rFonts w:ascii="方正仿宋简体" w:eastAsia="方正仿宋简体"/>
          <w:sz w:val="32"/>
          <w:szCs w:val="32"/>
          <w:lang w:eastAsia="zh-CN"/>
        </w:rPr>
      </w:pPr>
      <w:r>
        <w:rPr>
          <w:rFonts w:ascii="方正仿宋简体" w:eastAsia="方正仿宋简体" w:hint="eastAsia"/>
          <w:sz w:val="32"/>
          <w:szCs w:val="32"/>
          <w:lang w:eastAsia="zh-CN"/>
        </w:rPr>
        <w:t>市农业科学研究所</w:t>
      </w:r>
    </w:p>
    <w:p w:rsidR="00A80225" w:rsidRDefault="007654CD">
      <w:pPr>
        <w:pStyle w:val="a8"/>
        <w:spacing w:after="0" w:line="580" w:lineRule="exact"/>
        <w:ind w:firstLineChars="200" w:firstLine="640"/>
        <w:rPr>
          <w:rFonts w:ascii="方正仿宋简体" w:eastAsia="方正仿宋简体"/>
          <w:sz w:val="32"/>
          <w:szCs w:val="32"/>
          <w:lang w:eastAsia="zh-CN"/>
        </w:rPr>
      </w:pPr>
      <w:r>
        <w:rPr>
          <w:rFonts w:ascii="方正仿宋简体" w:eastAsia="方正仿宋简体" w:hint="eastAsia"/>
          <w:sz w:val="32"/>
          <w:szCs w:val="32"/>
          <w:lang w:eastAsia="zh-CN"/>
        </w:rPr>
        <w:t>市农村经济经营服务站</w:t>
      </w:r>
    </w:p>
    <w:p w:rsidR="00A80225" w:rsidRDefault="007654CD">
      <w:pPr>
        <w:pStyle w:val="a8"/>
        <w:spacing w:after="0" w:line="580" w:lineRule="exact"/>
        <w:ind w:firstLineChars="200" w:firstLine="640"/>
        <w:rPr>
          <w:rFonts w:ascii="方正仿宋简体" w:eastAsia="方正仿宋简体"/>
          <w:sz w:val="32"/>
          <w:szCs w:val="32"/>
          <w:lang w:eastAsia="zh-CN"/>
        </w:rPr>
      </w:pPr>
      <w:r>
        <w:rPr>
          <w:rFonts w:ascii="方正仿宋简体" w:eastAsia="方正仿宋简体" w:hint="eastAsia"/>
          <w:sz w:val="32"/>
          <w:szCs w:val="32"/>
          <w:lang w:eastAsia="zh-CN"/>
        </w:rPr>
        <w:t>市农业示范场</w:t>
      </w:r>
    </w:p>
    <w:p w:rsidR="00A80225" w:rsidRDefault="007654CD">
      <w:pPr>
        <w:pStyle w:val="a8"/>
        <w:spacing w:after="0" w:line="580" w:lineRule="exact"/>
        <w:ind w:firstLineChars="200" w:firstLine="640"/>
        <w:rPr>
          <w:rFonts w:ascii="方正仿宋简体" w:eastAsia="方正仿宋简体"/>
          <w:sz w:val="32"/>
          <w:szCs w:val="32"/>
          <w:lang w:eastAsia="zh-CN"/>
        </w:rPr>
      </w:pPr>
      <w:r>
        <w:rPr>
          <w:rFonts w:ascii="方正仿宋简体" w:eastAsia="方正仿宋简体" w:hint="eastAsia"/>
          <w:sz w:val="32"/>
          <w:szCs w:val="32"/>
          <w:lang w:eastAsia="zh-CN"/>
        </w:rPr>
        <w:t>市畜禽良种繁育试验示范场</w:t>
      </w:r>
    </w:p>
    <w:p w:rsidR="00A80225" w:rsidRDefault="007654CD">
      <w:pPr>
        <w:pStyle w:val="a8"/>
        <w:spacing w:after="0" w:line="580" w:lineRule="exact"/>
        <w:ind w:firstLineChars="200" w:firstLine="643"/>
        <w:rPr>
          <w:rFonts w:ascii="方正仿宋简体" w:eastAsia="方正仿宋简体"/>
          <w:b/>
          <w:sz w:val="32"/>
          <w:szCs w:val="32"/>
          <w:lang w:eastAsia="zh-CN"/>
        </w:rPr>
      </w:pPr>
      <w:r>
        <w:rPr>
          <w:rFonts w:ascii="方正仿宋简体" w:eastAsia="方正仿宋简体" w:hint="eastAsia"/>
          <w:b/>
          <w:sz w:val="32"/>
          <w:szCs w:val="32"/>
          <w:lang w:eastAsia="zh-CN"/>
        </w:rPr>
        <w:lastRenderedPageBreak/>
        <w:t>3</w:t>
      </w:r>
      <w:r w:rsidR="00A06030">
        <w:rPr>
          <w:rFonts w:ascii="方正仿宋简体" w:eastAsia="方正仿宋简体"/>
          <w:b/>
          <w:sz w:val="32"/>
          <w:szCs w:val="32"/>
          <w:lang w:eastAsia="zh-CN"/>
        </w:rPr>
        <w:t>0</w:t>
      </w:r>
      <w:r>
        <w:rPr>
          <w:rFonts w:ascii="方正仿宋简体" w:eastAsia="方正仿宋简体" w:hint="eastAsia"/>
          <w:b/>
          <w:sz w:val="32"/>
          <w:szCs w:val="32"/>
          <w:lang w:eastAsia="zh-CN"/>
        </w:rPr>
        <w:t>、市商务局</w:t>
      </w:r>
    </w:p>
    <w:p w:rsidR="00A80225" w:rsidRDefault="007654CD">
      <w:pPr>
        <w:pStyle w:val="a8"/>
        <w:spacing w:after="0" w:line="580" w:lineRule="exact"/>
        <w:ind w:firstLineChars="200" w:firstLine="640"/>
        <w:rPr>
          <w:rFonts w:ascii="方正仿宋简体" w:eastAsia="方正仿宋简体"/>
          <w:sz w:val="32"/>
          <w:szCs w:val="32"/>
          <w:lang w:eastAsia="zh-CN"/>
        </w:rPr>
      </w:pPr>
      <w:r>
        <w:rPr>
          <w:rFonts w:ascii="方正仿宋简体" w:eastAsia="方正仿宋简体" w:hint="eastAsia"/>
          <w:sz w:val="32"/>
          <w:szCs w:val="32"/>
          <w:lang w:eastAsia="zh-CN"/>
        </w:rPr>
        <w:t>市投资促进事务中心</w:t>
      </w:r>
    </w:p>
    <w:p w:rsidR="00A80225" w:rsidRDefault="007654CD">
      <w:pPr>
        <w:pStyle w:val="a8"/>
        <w:spacing w:after="0" w:line="580" w:lineRule="exact"/>
        <w:ind w:firstLineChars="200" w:firstLine="640"/>
        <w:rPr>
          <w:rFonts w:ascii="方正仿宋简体" w:eastAsia="方正仿宋简体"/>
          <w:sz w:val="32"/>
          <w:szCs w:val="32"/>
          <w:lang w:eastAsia="zh-CN"/>
        </w:rPr>
      </w:pPr>
      <w:r>
        <w:rPr>
          <w:rFonts w:ascii="方正仿宋简体" w:eastAsia="方正仿宋简体" w:hint="eastAsia"/>
          <w:sz w:val="32"/>
          <w:szCs w:val="32"/>
          <w:lang w:eastAsia="zh-CN"/>
        </w:rPr>
        <w:t>市商务局离退休干部管理服务中心</w:t>
      </w:r>
    </w:p>
    <w:p w:rsidR="00A80225" w:rsidRDefault="007654CD">
      <w:pPr>
        <w:pStyle w:val="a8"/>
        <w:spacing w:after="0" w:line="580" w:lineRule="exact"/>
        <w:ind w:firstLineChars="200" w:firstLine="640"/>
        <w:rPr>
          <w:rFonts w:ascii="方正仿宋简体" w:eastAsia="方正仿宋简体"/>
          <w:sz w:val="32"/>
          <w:szCs w:val="32"/>
          <w:lang w:eastAsia="zh-CN"/>
        </w:rPr>
      </w:pPr>
      <w:proofErr w:type="gramStart"/>
      <w:r>
        <w:rPr>
          <w:rFonts w:ascii="方正仿宋简体" w:eastAsia="方正仿宋简体" w:hint="eastAsia"/>
          <w:sz w:val="32"/>
          <w:szCs w:val="32"/>
          <w:lang w:eastAsia="zh-CN"/>
        </w:rPr>
        <w:t>市</w:t>
      </w:r>
      <w:proofErr w:type="gramEnd"/>
      <w:r>
        <w:rPr>
          <w:rFonts w:ascii="方正仿宋简体" w:eastAsia="方正仿宋简体" w:hint="eastAsia"/>
          <w:sz w:val="32"/>
          <w:szCs w:val="32"/>
          <w:lang w:eastAsia="zh-CN"/>
        </w:rPr>
        <w:t>市场服务中心</w:t>
      </w:r>
    </w:p>
    <w:p w:rsidR="00A80225" w:rsidRDefault="007654CD">
      <w:pPr>
        <w:pStyle w:val="a8"/>
        <w:spacing w:after="0" w:line="580" w:lineRule="exact"/>
        <w:ind w:firstLineChars="200" w:firstLine="643"/>
        <w:rPr>
          <w:rFonts w:ascii="方正仿宋简体" w:eastAsia="方正仿宋简体"/>
          <w:b/>
          <w:sz w:val="32"/>
          <w:szCs w:val="32"/>
          <w:lang w:eastAsia="zh-CN"/>
        </w:rPr>
      </w:pPr>
      <w:r>
        <w:rPr>
          <w:rFonts w:ascii="方正仿宋简体" w:eastAsia="方正仿宋简体" w:hint="eastAsia"/>
          <w:b/>
          <w:sz w:val="32"/>
          <w:szCs w:val="32"/>
          <w:lang w:eastAsia="zh-CN"/>
        </w:rPr>
        <w:t>3</w:t>
      </w:r>
      <w:r w:rsidR="00A06030">
        <w:rPr>
          <w:rFonts w:ascii="方正仿宋简体" w:eastAsia="方正仿宋简体"/>
          <w:b/>
          <w:sz w:val="32"/>
          <w:szCs w:val="32"/>
          <w:lang w:eastAsia="zh-CN"/>
        </w:rPr>
        <w:t>1</w:t>
      </w:r>
      <w:r>
        <w:rPr>
          <w:rFonts w:ascii="方正仿宋简体" w:eastAsia="方正仿宋简体" w:hint="eastAsia"/>
          <w:b/>
          <w:sz w:val="32"/>
          <w:szCs w:val="32"/>
          <w:lang w:eastAsia="zh-CN"/>
        </w:rPr>
        <w:t>、市文化旅游广电体育局</w:t>
      </w:r>
    </w:p>
    <w:p w:rsidR="00A80225" w:rsidRDefault="007654CD">
      <w:pPr>
        <w:pStyle w:val="a8"/>
        <w:spacing w:after="0" w:line="580" w:lineRule="exact"/>
        <w:ind w:firstLineChars="200" w:firstLine="640"/>
        <w:rPr>
          <w:rFonts w:ascii="方正仿宋简体" w:eastAsia="方正仿宋简体"/>
          <w:sz w:val="32"/>
          <w:szCs w:val="32"/>
          <w:lang w:eastAsia="zh-CN"/>
        </w:rPr>
      </w:pPr>
      <w:r>
        <w:rPr>
          <w:rFonts w:ascii="方正仿宋简体" w:eastAsia="方正仿宋简体" w:hint="eastAsia"/>
          <w:sz w:val="32"/>
          <w:szCs w:val="32"/>
          <w:lang w:eastAsia="zh-CN"/>
        </w:rPr>
        <w:t>市文化市场综合行政执法支队</w:t>
      </w:r>
    </w:p>
    <w:p w:rsidR="00A80225" w:rsidRDefault="007654CD">
      <w:pPr>
        <w:pStyle w:val="a8"/>
        <w:spacing w:after="0" w:line="580" w:lineRule="exact"/>
        <w:ind w:firstLineChars="200" w:firstLine="640"/>
        <w:rPr>
          <w:rFonts w:ascii="方正仿宋简体" w:eastAsia="方正仿宋简体"/>
          <w:sz w:val="32"/>
          <w:szCs w:val="32"/>
          <w:lang w:eastAsia="zh-CN"/>
        </w:rPr>
      </w:pPr>
      <w:r>
        <w:rPr>
          <w:rFonts w:ascii="方正仿宋简体" w:eastAsia="方正仿宋简体" w:hint="eastAsia"/>
          <w:sz w:val="32"/>
          <w:szCs w:val="32"/>
          <w:lang w:eastAsia="zh-CN"/>
        </w:rPr>
        <w:t>市全民健身服务中心</w:t>
      </w:r>
    </w:p>
    <w:p w:rsidR="00A80225" w:rsidRDefault="007654CD">
      <w:pPr>
        <w:pStyle w:val="a8"/>
        <w:spacing w:after="0" w:line="580" w:lineRule="exact"/>
        <w:ind w:firstLineChars="200" w:firstLine="640"/>
        <w:rPr>
          <w:rFonts w:ascii="方正仿宋简体" w:eastAsia="方正仿宋简体"/>
          <w:sz w:val="32"/>
          <w:szCs w:val="32"/>
          <w:lang w:eastAsia="zh-CN"/>
        </w:rPr>
      </w:pPr>
      <w:r>
        <w:rPr>
          <w:rFonts w:ascii="方正仿宋简体" w:eastAsia="方正仿宋简体" w:hint="eastAsia"/>
          <w:sz w:val="32"/>
          <w:szCs w:val="32"/>
          <w:lang w:eastAsia="zh-CN"/>
        </w:rPr>
        <w:t>市少年儿童体育学校</w:t>
      </w:r>
      <w:r>
        <w:rPr>
          <w:rFonts w:ascii="方正仿宋简体" w:eastAsia="方正仿宋简体"/>
          <w:sz w:val="32"/>
          <w:szCs w:val="32"/>
          <w:lang w:eastAsia="zh-CN"/>
        </w:rPr>
        <w:t xml:space="preserve"> </w:t>
      </w:r>
    </w:p>
    <w:p w:rsidR="00A80225" w:rsidRDefault="007654CD">
      <w:pPr>
        <w:pStyle w:val="a8"/>
        <w:spacing w:after="0" w:line="580" w:lineRule="exact"/>
        <w:ind w:firstLineChars="200" w:firstLine="640"/>
        <w:rPr>
          <w:rFonts w:ascii="方正仿宋简体" w:eastAsia="方正仿宋简体"/>
          <w:sz w:val="32"/>
          <w:szCs w:val="32"/>
          <w:lang w:eastAsia="zh-CN"/>
        </w:rPr>
      </w:pPr>
      <w:r>
        <w:rPr>
          <w:rFonts w:ascii="方正仿宋简体" w:eastAsia="方正仿宋简体" w:hint="eastAsia"/>
          <w:sz w:val="32"/>
          <w:szCs w:val="32"/>
          <w:lang w:eastAsia="zh-CN"/>
        </w:rPr>
        <w:t>市羽毛球运动学校</w:t>
      </w:r>
    </w:p>
    <w:p w:rsidR="00A80225" w:rsidRDefault="007654CD">
      <w:pPr>
        <w:pStyle w:val="a8"/>
        <w:spacing w:after="0" w:line="580" w:lineRule="exact"/>
        <w:ind w:firstLineChars="200" w:firstLine="640"/>
        <w:rPr>
          <w:rFonts w:ascii="方正仿宋简体" w:eastAsia="方正仿宋简体"/>
          <w:sz w:val="32"/>
          <w:szCs w:val="32"/>
          <w:lang w:eastAsia="zh-CN"/>
        </w:rPr>
      </w:pPr>
      <w:r>
        <w:rPr>
          <w:rFonts w:ascii="方正仿宋简体" w:eastAsia="方正仿宋简体" w:hint="eastAsia"/>
          <w:sz w:val="32"/>
          <w:szCs w:val="32"/>
          <w:lang w:eastAsia="zh-CN"/>
        </w:rPr>
        <w:t>市文化馆</w:t>
      </w:r>
    </w:p>
    <w:p w:rsidR="00A80225" w:rsidRDefault="007654CD">
      <w:pPr>
        <w:pStyle w:val="a8"/>
        <w:spacing w:after="0" w:line="580" w:lineRule="exact"/>
        <w:ind w:firstLineChars="200" w:firstLine="640"/>
        <w:rPr>
          <w:rFonts w:ascii="方正仿宋简体" w:eastAsia="方正仿宋简体"/>
          <w:sz w:val="32"/>
          <w:szCs w:val="32"/>
          <w:lang w:eastAsia="zh-CN"/>
        </w:rPr>
      </w:pPr>
      <w:r>
        <w:rPr>
          <w:rFonts w:ascii="方正仿宋简体" w:eastAsia="方正仿宋简体" w:hint="eastAsia"/>
          <w:sz w:val="32"/>
          <w:szCs w:val="32"/>
          <w:lang w:eastAsia="zh-CN"/>
        </w:rPr>
        <w:t>市博物馆</w:t>
      </w:r>
    </w:p>
    <w:p w:rsidR="00A80225" w:rsidRDefault="007654CD">
      <w:pPr>
        <w:pStyle w:val="a8"/>
        <w:spacing w:after="0" w:line="580" w:lineRule="exact"/>
        <w:ind w:firstLineChars="200" w:firstLine="640"/>
        <w:rPr>
          <w:rFonts w:ascii="方正仿宋简体" w:eastAsia="方正仿宋简体"/>
          <w:sz w:val="32"/>
          <w:szCs w:val="32"/>
          <w:lang w:eastAsia="zh-CN"/>
        </w:rPr>
      </w:pPr>
      <w:r>
        <w:rPr>
          <w:rFonts w:ascii="方正仿宋简体" w:eastAsia="方正仿宋简体" w:hint="eastAsia"/>
          <w:sz w:val="32"/>
          <w:szCs w:val="32"/>
          <w:lang w:eastAsia="zh-CN"/>
        </w:rPr>
        <w:t>市图书馆</w:t>
      </w:r>
    </w:p>
    <w:p w:rsidR="00A80225" w:rsidRDefault="007654CD">
      <w:pPr>
        <w:pStyle w:val="a8"/>
        <w:spacing w:after="0" w:line="580" w:lineRule="exact"/>
        <w:ind w:firstLineChars="200" w:firstLine="640"/>
        <w:rPr>
          <w:rFonts w:ascii="方正仿宋简体" w:eastAsia="方正仿宋简体"/>
          <w:sz w:val="32"/>
          <w:szCs w:val="32"/>
          <w:lang w:eastAsia="zh-CN"/>
        </w:rPr>
      </w:pPr>
      <w:r>
        <w:rPr>
          <w:rFonts w:ascii="方正仿宋简体" w:eastAsia="方正仿宋简体" w:hint="eastAsia"/>
          <w:sz w:val="32"/>
          <w:szCs w:val="32"/>
          <w:lang w:eastAsia="zh-CN"/>
        </w:rPr>
        <w:t>市广播电视监听监看和安全播出中心</w:t>
      </w:r>
    </w:p>
    <w:p w:rsidR="00A80225" w:rsidRDefault="007654CD">
      <w:pPr>
        <w:pStyle w:val="a8"/>
        <w:spacing w:after="0" w:line="580" w:lineRule="exact"/>
        <w:ind w:firstLineChars="200" w:firstLine="643"/>
        <w:rPr>
          <w:rFonts w:ascii="方正仿宋简体" w:eastAsia="方正仿宋简体"/>
          <w:b/>
          <w:sz w:val="32"/>
          <w:szCs w:val="32"/>
          <w:lang w:eastAsia="zh-CN"/>
        </w:rPr>
      </w:pPr>
      <w:r>
        <w:rPr>
          <w:rFonts w:ascii="方正仿宋简体" w:eastAsia="方正仿宋简体" w:hint="eastAsia"/>
          <w:b/>
          <w:sz w:val="32"/>
          <w:szCs w:val="32"/>
          <w:lang w:eastAsia="zh-CN"/>
        </w:rPr>
        <w:t>3</w:t>
      </w:r>
      <w:r w:rsidR="00A06030">
        <w:rPr>
          <w:rFonts w:ascii="方正仿宋简体" w:eastAsia="方正仿宋简体"/>
          <w:b/>
          <w:sz w:val="32"/>
          <w:szCs w:val="32"/>
          <w:lang w:eastAsia="zh-CN"/>
        </w:rPr>
        <w:t>2</w:t>
      </w:r>
      <w:r>
        <w:rPr>
          <w:rFonts w:ascii="方正仿宋简体" w:eastAsia="方正仿宋简体" w:hint="eastAsia"/>
          <w:b/>
          <w:sz w:val="32"/>
          <w:szCs w:val="32"/>
          <w:lang w:eastAsia="zh-CN"/>
        </w:rPr>
        <w:t>、市卫生健康委员会</w:t>
      </w:r>
    </w:p>
    <w:p w:rsidR="00A80225" w:rsidRDefault="007654CD">
      <w:pPr>
        <w:pStyle w:val="a8"/>
        <w:spacing w:after="0" w:line="580" w:lineRule="exact"/>
        <w:ind w:firstLineChars="200" w:firstLine="640"/>
        <w:rPr>
          <w:rFonts w:ascii="方正仿宋简体" w:eastAsia="方正仿宋简体"/>
          <w:sz w:val="32"/>
          <w:szCs w:val="32"/>
          <w:lang w:eastAsia="zh-CN"/>
        </w:rPr>
      </w:pPr>
      <w:r>
        <w:rPr>
          <w:rFonts w:ascii="方正仿宋简体" w:eastAsia="方正仿宋简体" w:hint="eastAsia"/>
          <w:sz w:val="32"/>
          <w:szCs w:val="32"/>
          <w:lang w:eastAsia="zh-CN"/>
        </w:rPr>
        <w:t>市计划生育协会</w:t>
      </w:r>
    </w:p>
    <w:p w:rsidR="00A80225" w:rsidRDefault="007654CD">
      <w:pPr>
        <w:pStyle w:val="a8"/>
        <w:spacing w:after="0" w:line="580" w:lineRule="exact"/>
        <w:ind w:firstLineChars="200" w:firstLine="640"/>
        <w:rPr>
          <w:rFonts w:ascii="方正仿宋简体" w:eastAsia="方正仿宋简体"/>
          <w:sz w:val="32"/>
          <w:szCs w:val="32"/>
          <w:lang w:eastAsia="zh-CN"/>
        </w:rPr>
      </w:pPr>
      <w:r>
        <w:rPr>
          <w:rFonts w:ascii="方正仿宋简体" w:eastAsia="方正仿宋简体" w:hint="eastAsia"/>
          <w:sz w:val="32"/>
          <w:szCs w:val="32"/>
          <w:lang w:eastAsia="zh-CN"/>
        </w:rPr>
        <w:t>市卫生计生综合监督执法局</w:t>
      </w:r>
      <w:r>
        <w:rPr>
          <w:rFonts w:ascii="方正仿宋简体" w:eastAsia="方正仿宋简体"/>
          <w:sz w:val="32"/>
          <w:szCs w:val="32"/>
          <w:lang w:eastAsia="zh-CN"/>
        </w:rPr>
        <w:t xml:space="preserve"> </w:t>
      </w:r>
    </w:p>
    <w:p w:rsidR="00A80225" w:rsidRDefault="007654CD">
      <w:pPr>
        <w:pStyle w:val="a8"/>
        <w:spacing w:after="0" w:line="580" w:lineRule="exact"/>
        <w:ind w:firstLineChars="200" w:firstLine="640"/>
        <w:rPr>
          <w:rFonts w:ascii="方正仿宋简体" w:eastAsia="方正仿宋简体"/>
          <w:sz w:val="32"/>
          <w:szCs w:val="32"/>
          <w:lang w:eastAsia="zh-CN"/>
        </w:rPr>
      </w:pPr>
      <w:r>
        <w:rPr>
          <w:rFonts w:ascii="方正仿宋简体" w:eastAsia="方正仿宋简体" w:hint="eastAsia"/>
          <w:sz w:val="32"/>
          <w:szCs w:val="32"/>
          <w:lang w:eastAsia="zh-CN"/>
        </w:rPr>
        <w:t>市疾病预防控制中心</w:t>
      </w:r>
    </w:p>
    <w:p w:rsidR="00A80225" w:rsidRDefault="007654CD">
      <w:pPr>
        <w:pStyle w:val="a8"/>
        <w:spacing w:after="0" w:line="580" w:lineRule="exact"/>
        <w:ind w:firstLineChars="200" w:firstLine="640"/>
        <w:rPr>
          <w:rFonts w:ascii="方正仿宋简体" w:eastAsia="方正仿宋简体"/>
          <w:sz w:val="32"/>
          <w:szCs w:val="32"/>
          <w:lang w:eastAsia="zh-CN"/>
        </w:rPr>
      </w:pPr>
      <w:r>
        <w:rPr>
          <w:rFonts w:ascii="方正仿宋简体" w:eastAsia="方正仿宋简体" w:hint="eastAsia"/>
          <w:sz w:val="32"/>
          <w:szCs w:val="32"/>
          <w:lang w:eastAsia="zh-CN"/>
        </w:rPr>
        <w:t>市突发公共卫生事件应急办公室</w:t>
      </w:r>
    </w:p>
    <w:p w:rsidR="00A80225" w:rsidRDefault="007654CD">
      <w:pPr>
        <w:pStyle w:val="a8"/>
        <w:spacing w:after="0" w:line="580" w:lineRule="exact"/>
        <w:ind w:firstLineChars="200" w:firstLine="640"/>
        <w:rPr>
          <w:rFonts w:ascii="方正仿宋简体" w:eastAsia="方正仿宋简体"/>
          <w:sz w:val="32"/>
          <w:szCs w:val="32"/>
          <w:lang w:eastAsia="zh-CN"/>
        </w:rPr>
      </w:pPr>
      <w:r>
        <w:rPr>
          <w:rFonts w:ascii="方正仿宋简体" w:eastAsia="方正仿宋简体" w:hint="eastAsia"/>
          <w:sz w:val="32"/>
          <w:szCs w:val="32"/>
          <w:lang w:eastAsia="zh-CN"/>
        </w:rPr>
        <w:t>市妇幼保健院</w:t>
      </w:r>
    </w:p>
    <w:p w:rsidR="00A80225" w:rsidRDefault="007654CD">
      <w:pPr>
        <w:pStyle w:val="a8"/>
        <w:spacing w:after="0" w:line="580" w:lineRule="exact"/>
        <w:ind w:firstLineChars="200" w:firstLine="640"/>
        <w:rPr>
          <w:rFonts w:ascii="方正仿宋简体" w:eastAsia="方正仿宋简体"/>
          <w:sz w:val="32"/>
          <w:szCs w:val="32"/>
          <w:lang w:eastAsia="zh-CN"/>
        </w:rPr>
      </w:pPr>
      <w:r>
        <w:rPr>
          <w:rFonts w:ascii="方正仿宋简体" w:eastAsia="方正仿宋简体" w:hint="eastAsia"/>
          <w:sz w:val="32"/>
          <w:szCs w:val="32"/>
          <w:lang w:eastAsia="zh-CN"/>
        </w:rPr>
        <w:t>市血吸虫病防治专科医院</w:t>
      </w:r>
    </w:p>
    <w:p w:rsidR="00A80225" w:rsidRDefault="007654CD">
      <w:pPr>
        <w:pStyle w:val="a8"/>
        <w:spacing w:after="0" w:line="580" w:lineRule="exact"/>
        <w:ind w:firstLineChars="200" w:firstLine="640"/>
        <w:rPr>
          <w:rFonts w:ascii="方正仿宋简体" w:eastAsia="方正仿宋简体"/>
          <w:sz w:val="32"/>
          <w:szCs w:val="32"/>
          <w:lang w:eastAsia="zh-CN"/>
        </w:rPr>
      </w:pPr>
      <w:r>
        <w:rPr>
          <w:rFonts w:ascii="方正仿宋简体" w:eastAsia="方正仿宋简体" w:hint="eastAsia"/>
          <w:sz w:val="32"/>
          <w:szCs w:val="32"/>
          <w:lang w:eastAsia="zh-CN"/>
        </w:rPr>
        <w:lastRenderedPageBreak/>
        <w:t>市第一中医医院</w:t>
      </w:r>
    </w:p>
    <w:p w:rsidR="00A80225" w:rsidRDefault="007654CD">
      <w:pPr>
        <w:pStyle w:val="a8"/>
        <w:spacing w:after="0" w:line="580" w:lineRule="exact"/>
        <w:ind w:firstLineChars="200" w:firstLine="640"/>
        <w:rPr>
          <w:rFonts w:ascii="方正仿宋简体" w:eastAsia="方正仿宋简体"/>
          <w:sz w:val="32"/>
          <w:szCs w:val="32"/>
          <w:lang w:eastAsia="zh-CN"/>
        </w:rPr>
      </w:pPr>
      <w:r>
        <w:rPr>
          <w:rFonts w:ascii="方正仿宋简体" w:eastAsia="方正仿宋简体" w:hint="eastAsia"/>
          <w:sz w:val="32"/>
          <w:szCs w:val="32"/>
          <w:lang w:eastAsia="zh-CN"/>
        </w:rPr>
        <w:t>市中心血站</w:t>
      </w:r>
    </w:p>
    <w:p w:rsidR="00A80225" w:rsidRDefault="007654CD">
      <w:pPr>
        <w:pStyle w:val="a8"/>
        <w:spacing w:after="0" w:line="580" w:lineRule="exact"/>
        <w:ind w:firstLineChars="200" w:firstLine="643"/>
        <w:rPr>
          <w:rFonts w:ascii="方正仿宋简体" w:eastAsia="方正仿宋简体"/>
          <w:b/>
          <w:sz w:val="32"/>
          <w:szCs w:val="32"/>
          <w:lang w:eastAsia="zh-CN"/>
        </w:rPr>
      </w:pPr>
      <w:r>
        <w:rPr>
          <w:rFonts w:ascii="方正仿宋简体" w:eastAsia="方正仿宋简体" w:hint="eastAsia"/>
          <w:b/>
          <w:sz w:val="32"/>
          <w:szCs w:val="32"/>
          <w:lang w:eastAsia="zh-CN"/>
        </w:rPr>
        <w:t>3</w:t>
      </w:r>
      <w:r w:rsidR="00A06030">
        <w:rPr>
          <w:rFonts w:ascii="方正仿宋简体" w:eastAsia="方正仿宋简体"/>
          <w:b/>
          <w:sz w:val="32"/>
          <w:szCs w:val="32"/>
          <w:lang w:eastAsia="zh-CN"/>
        </w:rPr>
        <w:t>3</w:t>
      </w:r>
      <w:r>
        <w:rPr>
          <w:rFonts w:ascii="方正仿宋简体" w:eastAsia="方正仿宋简体" w:hint="eastAsia"/>
          <w:b/>
          <w:sz w:val="32"/>
          <w:szCs w:val="32"/>
          <w:lang w:eastAsia="zh-CN"/>
        </w:rPr>
        <w:t>、市审计</w:t>
      </w:r>
      <w:r>
        <w:rPr>
          <w:rFonts w:ascii="方正仿宋简体" w:eastAsia="方正仿宋简体"/>
          <w:b/>
          <w:sz w:val="32"/>
          <w:szCs w:val="32"/>
          <w:lang w:eastAsia="zh-CN"/>
        </w:rPr>
        <w:t>局</w:t>
      </w:r>
    </w:p>
    <w:p w:rsidR="00A80225" w:rsidRDefault="007654CD">
      <w:pPr>
        <w:pStyle w:val="a8"/>
        <w:spacing w:after="0" w:line="580" w:lineRule="exact"/>
        <w:ind w:firstLineChars="200" w:firstLine="643"/>
        <w:rPr>
          <w:rFonts w:ascii="方正仿宋简体" w:eastAsia="方正仿宋简体"/>
          <w:b/>
          <w:sz w:val="32"/>
          <w:szCs w:val="32"/>
          <w:lang w:eastAsia="zh-CN"/>
        </w:rPr>
      </w:pPr>
      <w:r>
        <w:rPr>
          <w:rFonts w:ascii="方正仿宋简体" w:eastAsia="方正仿宋简体" w:hint="eastAsia"/>
          <w:b/>
          <w:sz w:val="32"/>
          <w:szCs w:val="32"/>
          <w:lang w:eastAsia="zh-CN"/>
        </w:rPr>
        <w:t>3</w:t>
      </w:r>
      <w:r w:rsidR="00A06030">
        <w:rPr>
          <w:rFonts w:ascii="方正仿宋简体" w:eastAsia="方正仿宋简体"/>
          <w:b/>
          <w:sz w:val="32"/>
          <w:szCs w:val="32"/>
          <w:lang w:eastAsia="zh-CN"/>
        </w:rPr>
        <w:t>4</w:t>
      </w:r>
      <w:r>
        <w:rPr>
          <w:rFonts w:ascii="方正仿宋简体" w:eastAsia="方正仿宋简体" w:hint="eastAsia"/>
          <w:b/>
          <w:sz w:val="32"/>
          <w:szCs w:val="32"/>
          <w:lang w:eastAsia="zh-CN"/>
        </w:rPr>
        <w:t>、市退役军人事务局</w:t>
      </w:r>
    </w:p>
    <w:p w:rsidR="00A80225" w:rsidRDefault="007654CD">
      <w:pPr>
        <w:pStyle w:val="a8"/>
        <w:spacing w:after="0" w:line="580" w:lineRule="exact"/>
        <w:ind w:firstLineChars="200" w:firstLine="640"/>
        <w:rPr>
          <w:rFonts w:ascii="方正仿宋简体" w:eastAsia="方正仿宋简体"/>
          <w:sz w:val="32"/>
          <w:szCs w:val="32"/>
          <w:lang w:eastAsia="zh-CN"/>
        </w:rPr>
      </w:pPr>
      <w:r>
        <w:rPr>
          <w:rFonts w:ascii="方正仿宋简体" w:eastAsia="方正仿宋简体" w:hint="eastAsia"/>
          <w:sz w:val="32"/>
          <w:szCs w:val="32"/>
          <w:lang w:eastAsia="zh-CN"/>
        </w:rPr>
        <w:t>市军队离退休干部会龙休养所</w:t>
      </w:r>
    </w:p>
    <w:p w:rsidR="00A80225" w:rsidRDefault="007654CD">
      <w:pPr>
        <w:pStyle w:val="a8"/>
        <w:spacing w:after="0" w:line="580" w:lineRule="exact"/>
        <w:ind w:firstLineChars="200" w:firstLine="640"/>
        <w:rPr>
          <w:rFonts w:ascii="方正仿宋简体" w:eastAsia="方正仿宋简体"/>
          <w:sz w:val="32"/>
          <w:szCs w:val="32"/>
          <w:lang w:eastAsia="zh-CN"/>
        </w:rPr>
      </w:pPr>
      <w:r>
        <w:rPr>
          <w:rFonts w:ascii="方正仿宋简体" w:eastAsia="方正仿宋简体" w:hint="eastAsia"/>
          <w:sz w:val="32"/>
          <w:szCs w:val="32"/>
          <w:lang w:eastAsia="zh-CN"/>
        </w:rPr>
        <w:t>市军队离退休干部团圆休养所</w:t>
      </w:r>
    </w:p>
    <w:p w:rsidR="00A80225" w:rsidRDefault="007654CD">
      <w:pPr>
        <w:pStyle w:val="a8"/>
        <w:spacing w:after="0" w:line="580" w:lineRule="exact"/>
        <w:ind w:firstLineChars="200" w:firstLine="643"/>
        <w:rPr>
          <w:rFonts w:ascii="方正仿宋简体" w:eastAsia="方正仿宋简体"/>
          <w:b/>
          <w:sz w:val="32"/>
          <w:szCs w:val="32"/>
          <w:lang w:eastAsia="zh-CN"/>
        </w:rPr>
      </w:pPr>
      <w:r>
        <w:rPr>
          <w:rFonts w:ascii="方正仿宋简体" w:eastAsia="方正仿宋简体" w:hint="eastAsia"/>
          <w:b/>
          <w:sz w:val="32"/>
          <w:szCs w:val="32"/>
          <w:lang w:eastAsia="zh-CN"/>
        </w:rPr>
        <w:t>3</w:t>
      </w:r>
      <w:r w:rsidR="00A06030">
        <w:rPr>
          <w:rFonts w:ascii="方正仿宋简体" w:eastAsia="方正仿宋简体"/>
          <w:b/>
          <w:sz w:val="32"/>
          <w:szCs w:val="32"/>
          <w:lang w:eastAsia="zh-CN"/>
        </w:rPr>
        <w:t>5</w:t>
      </w:r>
      <w:r>
        <w:rPr>
          <w:rFonts w:ascii="方正仿宋简体" w:eastAsia="方正仿宋简体" w:hint="eastAsia"/>
          <w:b/>
          <w:sz w:val="32"/>
          <w:szCs w:val="32"/>
          <w:lang w:eastAsia="zh-CN"/>
        </w:rPr>
        <w:t>、市应急管理局</w:t>
      </w:r>
    </w:p>
    <w:p w:rsidR="00A80225" w:rsidRDefault="007654CD">
      <w:pPr>
        <w:pStyle w:val="a8"/>
        <w:spacing w:after="0" w:line="580" w:lineRule="exact"/>
        <w:ind w:firstLineChars="200" w:firstLine="640"/>
        <w:rPr>
          <w:rFonts w:ascii="方正仿宋简体" w:eastAsia="方正仿宋简体"/>
          <w:sz w:val="32"/>
          <w:szCs w:val="32"/>
          <w:lang w:eastAsia="zh-CN"/>
        </w:rPr>
      </w:pPr>
      <w:r>
        <w:rPr>
          <w:rFonts w:ascii="方正仿宋简体" w:eastAsia="方正仿宋简体" w:hint="eastAsia"/>
          <w:sz w:val="32"/>
          <w:szCs w:val="32"/>
          <w:lang w:eastAsia="zh-CN"/>
        </w:rPr>
        <w:t>市安全生产执法支队</w:t>
      </w:r>
    </w:p>
    <w:p w:rsidR="00A80225" w:rsidRDefault="007654CD">
      <w:pPr>
        <w:pStyle w:val="a8"/>
        <w:spacing w:after="0" w:line="580" w:lineRule="exact"/>
        <w:ind w:firstLineChars="200" w:firstLine="640"/>
        <w:rPr>
          <w:rFonts w:ascii="方正仿宋简体" w:eastAsia="方正仿宋简体"/>
          <w:sz w:val="32"/>
          <w:szCs w:val="32"/>
          <w:lang w:eastAsia="zh-CN"/>
        </w:rPr>
      </w:pPr>
      <w:r>
        <w:rPr>
          <w:rFonts w:ascii="方正仿宋简体" w:eastAsia="方正仿宋简体" w:hint="eastAsia"/>
          <w:sz w:val="32"/>
          <w:szCs w:val="32"/>
          <w:lang w:eastAsia="zh-CN"/>
        </w:rPr>
        <w:t>市地震局</w:t>
      </w:r>
    </w:p>
    <w:p w:rsidR="00A80225" w:rsidRDefault="007654CD">
      <w:pPr>
        <w:pStyle w:val="a8"/>
        <w:spacing w:after="0" w:line="580" w:lineRule="exact"/>
        <w:ind w:firstLineChars="200" w:firstLine="640"/>
        <w:rPr>
          <w:rFonts w:ascii="方正仿宋简体" w:eastAsia="方正仿宋简体"/>
          <w:sz w:val="32"/>
          <w:szCs w:val="32"/>
          <w:lang w:eastAsia="zh-CN"/>
        </w:rPr>
      </w:pPr>
      <w:r>
        <w:rPr>
          <w:rFonts w:ascii="方正仿宋简体" w:eastAsia="方正仿宋简体" w:hint="eastAsia"/>
          <w:sz w:val="32"/>
          <w:szCs w:val="32"/>
          <w:lang w:eastAsia="zh-CN"/>
        </w:rPr>
        <w:t>市安全生产应急救援指挥中心</w:t>
      </w:r>
    </w:p>
    <w:p w:rsidR="00A80225" w:rsidRDefault="007654CD">
      <w:pPr>
        <w:pStyle w:val="a8"/>
        <w:spacing w:after="0" w:line="580" w:lineRule="exact"/>
        <w:ind w:firstLineChars="200" w:firstLine="640"/>
        <w:rPr>
          <w:rFonts w:ascii="方正仿宋简体" w:eastAsia="方正仿宋简体"/>
          <w:sz w:val="32"/>
          <w:szCs w:val="32"/>
          <w:lang w:eastAsia="zh-CN"/>
        </w:rPr>
      </w:pPr>
      <w:r>
        <w:rPr>
          <w:rFonts w:ascii="方正仿宋简体" w:eastAsia="方正仿宋简体" w:hint="eastAsia"/>
          <w:sz w:val="32"/>
          <w:szCs w:val="32"/>
          <w:lang w:eastAsia="zh-CN"/>
        </w:rPr>
        <w:t>市安全生产培训中心</w:t>
      </w:r>
    </w:p>
    <w:p w:rsidR="00A80225" w:rsidRDefault="007654CD">
      <w:pPr>
        <w:pStyle w:val="a8"/>
        <w:spacing w:after="0" w:line="580" w:lineRule="exact"/>
        <w:ind w:firstLineChars="200" w:firstLine="643"/>
        <w:rPr>
          <w:rFonts w:ascii="方正仿宋简体" w:eastAsia="方正仿宋简体"/>
          <w:b/>
          <w:sz w:val="32"/>
          <w:szCs w:val="32"/>
          <w:lang w:eastAsia="zh-CN"/>
        </w:rPr>
      </w:pPr>
      <w:r>
        <w:rPr>
          <w:rFonts w:ascii="方正仿宋简体" w:eastAsia="方正仿宋简体" w:hint="eastAsia"/>
          <w:b/>
          <w:sz w:val="32"/>
          <w:szCs w:val="32"/>
          <w:lang w:eastAsia="zh-CN"/>
        </w:rPr>
        <w:t>3</w:t>
      </w:r>
      <w:r w:rsidR="00A06030">
        <w:rPr>
          <w:rFonts w:ascii="方正仿宋简体" w:eastAsia="方正仿宋简体"/>
          <w:b/>
          <w:sz w:val="32"/>
          <w:szCs w:val="32"/>
          <w:lang w:eastAsia="zh-CN"/>
        </w:rPr>
        <w:t>6</w:t>
      </w:r>
      <w:r>
        <w:rPr>
          <w:rFonts w:ascii="方正仿宋简体" w:eastAsia="方正仿宋简体" w:hint="eastAsia"/>
          <w:b/>
          <w:sz w:val="32"/>
          <w:szCs w:val="32"/>
          <w:lang w:eastAsia="zh-CN"/>
        </w:rPr>
        <w:t>、市政府国有资产监督管理委员会</w:t>
      </w:r>
    </w:p>
    <w:p w:rsidR="00A80225" w:rsidRDefault="007654CD">
      <w:pPr>
        <w:pStyle w:val="a8"/>
        <w:spacing w:after="0" w:line="580" w:lineRule="exact"/>
        <w:ind w:firstLineChars="200" w:firstLine="640"/>
        <w:rPr>
          <w:rFonts w:ascii="方正仿宋简体" w:eastAsia="方正仿宋简体"/>
          <w:sz w:val="32"/>
          <w:szCs w:val="32"/>
          <w:lang w:eastAsia="zh-CN"/>
        </w:rPr>
      </w:pPr>
      <w:r>
        <w:rPr>
          <w:rFonts w:ascii="方正仿宋简体" w:eastAsia="方正仿宋简体" w:hint="eastAsia"/>
          <w:sz w:val="32"/>
          <w:szCs w:val="32"/>
          <w:lang w:eastAsia="zh-CN"/>
        </w:rPr>
        <w:t>市国资委企业服务中心</w:t>
      </w:r>
    </w:p>
    <w:p w:rsidR="00A80225" w:rsidRDefault="007654CD">
      <w:pPr>
        <w:pStyle w:val="a8"/>
        <w:spacing w:after="0" w:line="580" w:lineRule="exact"/>
        <w:ind w:firstLineChars="200" w:firstLine="643"/>
        <w:rPr>
          <w:rFonts w:ascii="方正仿宋简体" w:eastAsia="方正仿宋简体"/>
          <w:b/>
          <w:sz w:val="32"/>
          <w:szCs w:val="32"/>
          <w:lang w:eastAsia="zh-CN"/>
        </w:rPr>
      </w:pPr>
      <w:r>
        <w:rPr>
          <w:rFonts w:ascii="方正仿宋简体" w:eastAsia="方正仿宋简体" w:hint="eastAsia"/>
          <w:b/>
          <w:sz w:val="32"/>
          <w:szCs w:val="32"/>
          <w:lang w:eastAsia="zh-CN"/>
        </w:rPr>
        <w:t>3</w:t>
      </w:r>
      <w:r w:rsidR="00A06030">
        <w:rPr>
          <w:rFonts w:ascii="方正仿宋简体" w:eastAsia="方正仿宋简体"/>
          <w:b/>
          <w:sz w:val="32"/>
          <w:szCs w:val="32"/>
          <w:lang w:eastAsia="zh-CN"/>
        </w:rPr>
        <w:t>7</w:t>
      </w:r>
      <w:r>
        <w:rPr>
          <w:rFonts w:ascii="方正仿宋简体" w:eastAsia="方正仿宋简体" w:hint="eastAsia"/>
          <w:b/>
          <w:sz w:val="32"/>
          <w:szCs w:val="32"/>
          <w:lang w:eastAsia="zh-CN"/>
        </w:rPr>
        <w:t>、市城市管理行政执法局</w:t>
      </w:r>
    </w:p>
    <w:p w:rsidR="00A80225" w:rsidRDefault="007654CD">
      <w:pPr>
        <w:pStyle w:val="a8"/>
        <w:spacing w:after="0" w:line="580" w:lineRule="exact"/>
        <w:ind w:firstLineChars="200" w:firstLine="640"/>
        <w:rPr>
          <w:rFonts w:ascii="方正仿宋简体" w:eastAsia="方正仿宋简体"/>
          <w:sz w:val="32"/>
          <w:szCs w:val="32"/>
          <w:lang w:eastAsia="zh-CN"/>
        </w:rPr>
      </w:pPr>
      <w:r>
        <w:rPr>
          <w:rFonts w:ascii="方正仿宋简体" w:eastAsia="方正仿宋简体" w:hint="eastAsia"/>
          <w:sz w:val="32"/>
          <w:szCs w:val="32"/>
          <w:lang w:eastAsia="zh-CN"/>
        </w:rPr>
        <w:t>市规划行政执法支队</w:t>
      </w:r>
    </w:p>
    <w:p w:rsidR="00A80225" w:rsidRDefault="007654CD">
      <w:pPr>
        <w:pStyle w:val="a8"/>
        <w:spacing w:after="0" w:line="580" w:lineRule="exact"/>
        <w:ind w:firstLineChars="200" w:firstLine="640"/>
        <w:rPr>
          <w:rFonts w:ascii="方正仿宋简体" w:eastAsia="方正仿宋简体"/>
          <w:sz w:val="32"/>
          <w:szCs w:val="32"/>
          <w:lang w:eastAsia="zh-CN"/>
        </w:rPr>
      </w:pPr>
      <w:r>
        <w:rPr>
          <w:rFonts w:ascii="方正仿宋简体" w:eastAsia="方正仿宋简体" w:hint="eastAsia"/>
          <w:sz w:val="32"/>
          <w:szCs w:val="32"/>
          <w:lang w:eastAsia="zh-CN"/>
        </w:rPr>
        <w:t>市环境卫生服务中心</w:t>
      </w:r>
      <w:r>
        <w:rPr>
          <w:rFonts w:ascii="方正仿宋简体" w:eastAsia="方正仿宋简体"/>
          <w:sz w:val="32"/>
          <w:szCs w:val="32"/>
          <w:lang w:eastAsia="zh-CN"/>
        </w:rPr>
        <w:t xml:space="preserve">  </w:t>
      </w:r>
    </w:p>
    <w:p w:rsidR="00A80225" w:rsidRDefault="007654CD">
      <w:pPr>
        <w:pStyle w:val="a8"/>
        <w:spacing w:after="0" w:line="580" w:lineRule="exact"/>
        <w:ind w:firstLineChars="200" w:firstLine="640"/>
        <w:rPr>
          <w:rFonts w:ascii="方正仿宋简体" w:eastAsia="方正仿宋简体"/>
          <w:sz w:val="32"/>
          <w:szCs w:val="32"/>
          <w:lang w:eastAsia="zh-CN"/>
        </w:rPr>
      </w:pPr>
      <w:r>
        <w:rPr>
          <w:rFonts w:ascii="方正仿宋简体" w:eastAsia="方正仿宋简体" w:hint="eastAsia"/>
          <w:sz w:val="32"/>
          <w:szCs w:val="32"/>
          <w:lang w:eastAsia="zh-CN"/>
        </w:rPr>
        <w:t>市园林绿化服务中心</w:t>
      </w:r>
    </w:p>
    <w:p w:rsidR="00A80225" w:rsidRDefault="007654CD">
      <w:pPr>
        <w:pStyle w:val="a8"/>
        <w:spacing w:after="0" w:line="580" w:lineRule="exact"/>
        <w:ind w:firstLineChars="200" w:firstLine="640"/>
        <w:rPr>
          <w:rFonts w:ascii="方正仿宋简体" w:eastAsia="方正仿宋简体"/>
          <w:sz w:val="32"/>
          <w:szCs w:val="32"/>
          <w:lang w:eastAsia="zh-CN"/>
        </w:rPr>
      </w:pPr>
      <w:r>
        <w:rPr>
          <w:rFonts w:ascii="方正仿宋简体" w:eastAsia="方正仿宋简体" w:hint="eastAsia"/>
          <w:sz w:val="32"/>
          <w:szCs w:val="32"/>
          <w:lang w:eastAsia="zh-CN"/>
        </w:rPr>
        <w:t>市大桥服务中心</w:t>
      </w:r>
    </w:p>
    <w:p w:rsidR="00A80225" w:rsidRDefault="007654CD">
      <w:pPr>
        <w:pStyle w:val="a8"/>
        <w:spacing w:after="0" w:line="580" w:lineRule="exact"/>
        <w:ind w:firstLineChars="200" w:firstLine="640"/>
        <w:rPr>
          <w:rFonts w:ascii="方正仿宋简体" w:eastAsia="方正仿宋简体"/>
          <w:sz w:val="32"/>
          <w:szCs w:val="32"/>
          <w:lang w:eastAsia="zh-CN"/>
        </w:rPr>
      </w:pPr>
      <w:r>
        <w:rPr>
          <w:rFonts w:ascii="方正仿宋简体" w:eastAsia="方正仿宋简体" w:hint="eastAsia"/>
          <w:sz w:val="32"/>
          <w:szCs w:val="32"/>
          <w:lang w:eastAsia="zh-CN"/>
        </w:rPr>
        <w:t>市路灯灯饰服务中心</w:t>
      </w:r>
    </w:p>
    <w:p w:rsidR="00A80225" w:rsidRDefault="007654CD">
      <w:pPr>
        <w:pStyle w:val="a8"/>
        <w:spacing w:after="0" w:line="580" w:lineRule="exact"/>
        <w:ind w:firstLineChars="200" w:firstLine="640"/>
        <w:rPr>
          <w:rFonts w:ascii="方正仿宋简体" w:eastAsia="方正仿宋简体"/>
          <w:sz w:val="32"/>
          <w:szCs w:val="32"/>
          <w:lang w:eastAsia="zh-CN"/>
        </w:rPr>
      </w:pPr>
      <w:r>
        <w:rPr>
          <w:rFonts w:ascii="方正仿宋简体" w:eastAsia="方正仿宋简体" w:hint="eastAsia"/>
          <w:sz w:val="32"/>
          <w:szCs w:val="32"/>
          <w:lang w:eastAsia="zh-CN"/>
        </w:rPr>
        <w:t>市市政工程服务中心</w:t>
      </w:r>
    </w:p>
    <w:p w:rsidR="00A80225" w:rsidRDefault="007654CD">
      <w:pPr>
        <w:pStyle w:val="a8"/>
        <w:spacing w:after="0" w:line="580" w:lineRule="exact"/>
        <w:ind w:firstLineChars="200" w:firstLine="643"/>
        <w:rPr>
          <w:rFonts w:ascii="方正仿宋简体" w:eastAsia="方正仿宋简体"/>
          <w:b/>
          <w:sz w:val="32"/>
          <w:szCs w:val="32"/>
          <w:lang w:eastAsia="zh-CN"/>
        </w:rPr>
      </w:pPr>
      <w:r>
        <w:rPr>
          <w:rFonts w:ascii="方正仿宋简体" w:eastAsia="方正仿宋简体" w:hint="eastAsia"/>
          <w:b/>
          <w:sz w:val="32"/>
          <w:szCs w:val="32"/>
          <w:lang w:eastAsia="zh-CN"/>
        </w:rPr>
        <w:lastRenderedPageBreak/>
        <w:t>3</w:t>
      </w:r>
      <w:r w:rsidR="00A06030">
        <w:rPr>
          <w:rFonts w:ascii="方正仿宋简体" w:eastAsia="方正仿宋简体"/>
          <w:b/>
          <w:sz w:val="32"/>
          <w:szCs w:val="32"/>
          <w:lang w:eastAsia="zh-CN"/>
        </w:rPr>
        <w:t>8</w:t>
      </w:r>
      <w:r>
        <w:rPr>
          <w:rFonts w:ascii="方正仿宋简体" w:eastAsia="方正仿宋简体" w:hint="eastAsia"/>
          <w:b/>
          <w:sz w:val="32"/>
          <w:szCs w:val="32"/>
          <w:lang w:eastAsia="zh-CN"/>
        </w:rPr>
        <w:t>、市林业局</w:t>
      </w:r>
    </w:p>
    <w:p w:rsidR="00A80225" w:rsidRDefault="007654CD">
      <w:pPr>
        <w:pStyle w:val="a8"/>
        <w:spacing w:after="0" w:line="580" w:lineRule="exact"/>
        <w:ind w:firstLineChars="200" w:firstLine="640"/>
        <w:rPr>
          <w:rFonts w:ascii="方正仿宋简体" w:eastAsia="方正仿宋简体"/>
          <w:sz w:val="32"/>
          <w:szCs w:val="32"/>
          <w:lang w:eastAsia="zh-CN"/>
        </w:rPr>
      </w:pPr>
      <w:r>
        <w:rPr>
          <w:rFonts w:ascii="方正仿宋简体" w:eastAsia="方正仿宋简体" w:hint="eastAsia"/>
          <w:sz w:val="32"/>
          <w:szCs w:val="32"/>
          <w:lang w:eastAsia="zh-CN"/>
        </w:rPr>
        <w:t>市森林公安局</w:t>
      </w:r>
    </w:p>
    <w:p w:rsidR="00A80225" w:rsidRDefault="007654CD">
      <w:pPr>
        <w:pStyle w:val="a8"/>
        <w:spacing w:after="0" w:line="580" w:lineRule="exact"/>
        <w:ind w:firstLineChars="200" w:firstLine="640"/>
        <w:rPr>
          <w:rFonts w:ascii="方正仿宋简体" w:eastAsia="方正仿宋简体"/>
          <w:sz w:val="32"/>
          <w:szCs w:val="32"/>
          <w:lang w:eastAsia="zh-CN"/>
        </w:rPr>
      </w:pPr>
      <w:r>
        <w:rPr>
          <w:rFonts w:ascii="方正仿宋简体" w:eastAsia="方正仿宋简体" w:hint="eastAsia"/>
          <w:sz w:val="32"/>
          <w:szCs w:val="32"/>
          <w:lang w:eastAsia="zh-CN"/>
        </w:rPr>
        <w:t>市森林病虫防治站</w:t>
      </w:r>
    </w:p>
    <w:p w:rsidR="00A80225" w:rsidRDefault="007654CD">
      <w:pPr>
        <w:pStyle w:val="a8"/>
        <w:spacing w:after="0" w:line="580" w:lineRule="exact"/>
        <w:ind w:firstLineChars="200" w:firstLine="640"/>
        <w:rPr>
          <w:rFonts w:ascii="方正仿宋简体" w:eastAsia="方正仿宋简体"/>
          <w:sz w:val="32"/>
          <w:szCs w:val="32"/>
          <w:lang w:eastAsia="zh-CN"/>
        </w:rPr>
      </w:pPr>
      <w:r>
        <w:rPr>
          <w:rFonts w:ascii="方正仿宋简体" w:eastAsia="方正仿宋简体" w:hint="eastAsia"/>
          <w:sz w:val="32"/>
          <w:szCs w:val="32"/>
          <w:lang w:eastAsia="zh-CN"/>
        </w:rPr>
        <w:t>市北峰</w:t>
      </w:r>
      <w:proofErr w:type="gramStart"/>
      <w:r>
        <w:rPr>
          <w:rFonts w:ascii="方正仿宋简体" w:eastAsia="方正仿宋简体" w:hint="eastAsia"/>
          <w:sz w:val="32"/>
          <w:szCs w:val="32"/>
          <w:lang w:eastAsia="zh-CN"/>
        </w:rPr>
        <w:t>山国有</w:t>
      </w:r>
      <w:proofErr w:type="gramEnd"/>
      <w:r>
        <w:rPr>
          <w:rFonts w:ascii="方正仿宋简体" w:eastAsia="方正仿宋简体" w:hint="eastAsia"/>
          <w:sz w:val="32"/>
          <w:szCs w:val="32"/>
          <w:lang w:eastAsia="zh-CN"/>
        </w:rPr>
        <w:t>林场</w:t>
      </w:r>
    </w:p>
    <w:p w:rsidR="00A80225" w:rsidRDefault="00A06030">
      <w:pPr>
        <w:pStyle w:val="a8"/>
        <w:spacing w:after="0" w:line="580" w:lineRule="exact"/>
        <w:ind w:firstLineChars="200" w:firstLine="643"/>
        <w:rPr>
          <w:rFonts w:ascii="方正仿宋简体" w:eastAsia="方正仿宋简体"/>
          <w:b/>
          <w:sz w:val="32"/>
          <w:szCs w:val="32"/>
          <w:lang w:eastAsia="zh-CN"/>
        </w:rPr>
      </w:pPr>
      <w:r>
        <w:rPr>
          <w:rFonts w:ascii="方正仿宋简体" w:eastAsia="方正仿宋简体"/>
          <w:b/>
          <w:sz w:val="32"/>
          <w:szCs w:val="32"/>
          <w:lang w:eastAsia="zh-CN"/>
        </w:rPr>
        <w:t>39</w:t>
      </w:r>
      <w:r w:rsidR="007654CD">
        <w:rPr>
          <w:rFonts w:ascii="方正仿宋简体" w:eastAsia="方正仿宋简体" w:hint="eastAsia"/>
          <w:b/>
          <w:sz w:val="32"/>
          <w:szCs w:val="32"/>
          <w:lang w:eastAsia="zh-CN"/>
        </w:rPr>
        <w:t>、市市场监督管理局</w:t>
      </w:r>
    </w:p>
    <w:p w:rsidR="00A80225" w:rsidRDefault="007654CD">
      <w:pPr>
        <w:pStyle w:val="a8"/>
        <w:spacing w:after="0" w:line="580" w:lineRule="exact"/>
        <w:ind w:firstLineChars="200" w:firstLine="640"/>
        <w:rPr>
          <w:rFonts w:ascii="方正仿宋简体" w:eastAsia="方正仿宋简体"/>
          <w:sz w:val="32"/>
          <w:szCs w:val="32"/>
          <w:lang w:eastAsia="zh-CN"/>
        </w:rPr>
      </w:pPr>
      <w:r>
        <w:rPr>
          <w:rFonts w:ascii="方正仿宋简体" w:eastAsia="方正仿宋简体" w:hint="eastAsia"/>
          <w:sz w:val="32"/>
          <w:szCs w:val="32"/>
          <w:lang w:eastAsia="zh-CN"/>
        </w:rPr>
        <w:t>市市场监管综合行政执法支队</w:t>
      </w:r>
    </w:p>
    <w:p w:rsidR="00A80225" w:rsidRDefault="007654CD">
      <w:pPr>
        <w:pStyle w:val="a8"/>
        <w:spacing w:after="0" w:line="580" w:lineRule="exact"/>
        <w:ind w:firstLineChars="200" w:firstLine="640"/>
        <w:rPr>
          <w:rFonts w:ascii="方正仿宋简体" w:eastAsia="方正仿宋简体"/>
          <w:sz w:val="32"/>
          <w:szCs w:val="32"/>
          <w:lang w:eastAsia="zh-CN"/>
        </w:rPr>
      </w:pPr>
      <w:r>
        <w:rPr>
          <w:rFonts w:ascii="方正仿宋简体" w:eastAsia="方正仿宋简体" w:hint="eastAsia"/>
          <w:sz w:val="32"/>
          <w:szCs w:val="32"/>
          <w:lang w:eastAsia="zh-CN"/>
        </w:rPr>
        <w:t>市食品药品检验所</w:t>
      </w:r>
    </w:p>
    <w:p w:rsidR="00A80225" w:rsidRDefault="007654CD">
      <w:pPr>
        <w:pStyle w:val="a8"/>
        <w:spacing w:after="0" w:line="580" w:lineRule="exact"/>
        <w:ind w:firstLineChars="200" w:firstLine="640"/>
        <w:rPr>
          <w:rFonts w:ascii="方正仿宋简体" w:eastAsia="方正仿宋简体"/>
          <w:sz w:val="32"/>
          <w:szCs w:val="32"/>
          <w:lang w:eastAsia="zh-CN"/>
        </w:rPr>
      </w:pPr>
      <w:r>
        <w:rPr>
          <w:rFonts w:ascii="方正仿宋简体" w:eastAsia="方正仿宋简体" w:hint="eastAsia"/>
          <w:sz w:val="32"/>
          <w:szCs w:val="32"/>
          <w:lang w:eastAsia="zh-CN"/>
        </w:rPr>
        <w:t>市产商品质量监督检验研究院</w:t>
      </w:r>
    </w:p>
    <w:p w:rsidR="00A80225" w:rsidRDefault="007654CD">
      <w:pPr>
        <w:pStyle w:val="a8"/>
        <w:spacing w:after="0" w:line="580" w:lineRule="exact"/>
        <w:ind w:firstLineChars="200" w:firstLine="640"/>
        <w:rPr>
          <w:rFonts w:ascii="方正仿宋简体" w:eastAsia="方正仿宋简体"/>
          <w:sz w:val="32"/>
          <w:szCs w:val="32"/>
          <w:lang w:eastAsia="zh-CN"/>
        </w:rPr>
      </w:pPr>
      <w:r>
        <w:rPr>
          <w:rFonts w:ascii="方正仿宋简体" w:eastAsia="方正仿宋简体" w:hint="eastAsia"/>
          <w:sz w:val="32"/>
          <w:szCs w:val="32"/>
          <w:lang w:eastAsia="zh-CN"/>
        </w:rPr>
        <w:t>市计量测试检定所</w:t>
      </w:r>
    </w:p>
    <w:p w:rsidR="00A80225" w:rsidRDefault="007654CD">
      <w:pPr>
        <w:pStyle w:val="a8"/>
        <w:spacing w:after="0" w:line="580" w:lineRule="exact"/>
        <w:ind w:firstLineChars="200" w:firstLine="640"/>
        <w:rPr>
          <w:rFonts w:ascii="方正仿宋简体" w:eastAsia="方正仿宋简体"/>
          <w:sz w:val="32"/>
          <w:szCs w:val="32"/>
          <w:lang w:eastAsia="zh-CN"/>
        </w:rPr>
      </w:pPr>
      <w:r>
        <w:rPr>
          <w:rFonts w:ascii="方正仿宋简体" w:eastAsia="方正仿宋简体" w:hint="eastAsia"/>
          <w:sz w:val="32"/>
          <w:szCs w:val="32"/>
          <w:lang w:eastAsia="zh-CN"/>
        </w:rPr>
        <w:t>市纤维质量监测中心</w:t>
      </w:r>
    </w:p>
    <w:p w:rsidR="00A80225" w:rsidRDefault="007654CD">
      <w:pPr>
        <w:pStyle w:val="a8"/>
        <w:spacing w:after="0" w:line="580" w:lineRule="exact"/>
        <w:ind w:firstLineChars="200" w:firstLine="643"/>
        <w:rPr>
          <w:rFonts w:ascii="方正仿宋简体" w:eastAsia="方正仿宋简体"/>
          <w:b/>
          <w:sz w:val="32"/>
          <w:szCs w:val="32"/>
          <w:lang w:eastAsia="zh-CN"/>
        </w:rPr>
      </w:pPr>
      <w:r>
        <w:rPr>
          <w:rFonts w:ascii="方正仿宋简体" w:eastAsia="方正仿宋简体" w:hint="eastAsia"/>
          <w:b/>
          <w:sz w:val="32"/>
          <w:szCs w:val="32"/>
          <w:lang w:eastAsia="zh-CN"/>
        </w:rPr>
        <w:t>4</w:t>
      </w:r>
      <w:r w:rsidR="00A06030">
        <w:rPr>
          <w:rFonts w:ascii="方正仿宋简体" w:eastAsia="方正仿宋简体"/>
          <w:b/>
          <w:sz w:val="32"/>
          <w:szCs w:val="32"/>
          <w:lang w:eastAsia="zh-CN"/>
        </w:rPr>
        <w:t>0</w:t>
      </w:r>
      <w:r>
        <w:rPr>
          <w:rFonts w:ascii="方正仿宋简体" w:eastAsia="方正仿宋简体" w:hint="eastAsia"/>
          <w:b/>
          <w:sz w:val="32"/>
          <w:szCs w:val="32"/>
          <w:lang w:eastAsia="zh-CN"/>
        </w:rPr>
        <w:t>、市统计局</w:t>
      </w:r>
    </w:p>
    <w:p w:rsidR="00A80225" w:rsidRDefault="007654CD">
      <w:pPr>
        <w:pStyle w:val="a8"/>
        <w:spacing w:after="0" w:line="580" w:lineRule="exact"/>
        <w:ind w:firstLineChars="200" w:firstLine="643"/>
        <w:rPr>
          <w:rFonts w:ascii="方正仿宋简体" w:eastAsia="方正仿宋简体"/>
          <w:b/>
          <w:sz w:val="32"/>
          <w:szCs w:val="32"/>
          <w:lang w:eastAsia="zh-CN"/>
        </w:rPr>
      </w:pPr>
      <w:r>
        <w:rPr>
          <w:rFonts w:ascii="方正仿宋简体" w:eastAsia="方正仿宋简体" w:hint="eastAsia"/>
          <w:b/>
          <w:sz w:val="32"/>
          <w:szCs w:val="32"/>
          <w:lang w:eastAsia="zh-CN"/>
        </w:rPr>
        <w:t>4</w:t>
      </w:r>
      <w:r w:rsidR="00A06030">
        <w:rPr>
          <w:rFonts w:ascii="方正仿宋简体" w:eastAsia="方正仿宋简体"/>
          <w:b/>
          <w:sz w:val="32"/>
          <w:szCs w:val="32"/>
          <w:lang w:eastAsia="zh-CN"/>
        </w:rPr>
        <w:t>1</w:t>
      </w:r>
      <w:r>
        <w:rPr>
          <w:rFonts w:ascii="方正仿宋简体" w:eastAsia="方正仿宋简体" w:hint="eastAsia"/>
          <w:b/>
          <w:sz w:val="32"/>
          <w:szCs w:val="32"/>
          <w:lang w:eastAsia="zh-CN"/>
        </w:rPr>
        <w:t>、市机关事务管理局</w:t>
      </w:r>
    </w:p>
    <w:p w:rsidR="00A80225" w:rsidRDefault="007654CD">
      <w:pPr>
        <w:pStyle w:val="a8"/>
        <w:spacing w:after="0" w:line="580" w:lineRule="exact"/>
        <w:ind w:firstLineChars="200" w:firstLine="643"/>
        <w:rPr>
          <w:rFonts w:ascii="方正仿宋简体" w:eastAsia="方正仿宋简体"/>
          <w:b/>
          <w:sz w:val="32"/>
          <w:szCs w:val="32"/>
          <w:lang w:eastAsia="zh-CN"/>
        </w:rPr>
      </w:pPr>
      <w:r>
        <w:rPr>
          <w:rFonts w:ascii="方正仿宋简体" w:eastAsia="方正仿宋简体" w:hint="eastAsia"/>
          <w:b/>
          <w:sz w:val="32"/>
          <w:szCs w:val="32"/>
          <w:lang w:eastAsia="zh-CN"/>
        </w:rPr>
        <w:t>4</w:t>
      </w:r>
      <w:r w:rsidR="00A06030">
        <w:rPr>
          <w:rFonts w:ascii="方正仿宋简体" w:eastAsia="方正仿宋简体"/>
          <w:b/>
          <w:sz w:val="32"/>
          <w:szCs w:val="32"/>
          <w:lang w:eastAsia="zh-CN"/>
        </w:rPr>
        <w:t>2</w:t>
      </w:r>
      <w:r>
        <w:rPr>
          <w:rFonts w:ascii="方正仿宋简体" w:eastAsia="方正仿宋简体" w:hint="eastAsia"/>
          <w:b/>
          <w:sz w:val="32"/>
          <w:szCs w:val="32"/>
          <w:lang w:eastAsia="zh-CN"/>
        </w:rPr>
        <w:t>、市政府研究室</w:t>
      </w:r>
    </w:p>
    <w:p w:rsidR="00A80225" w:rsidRDefault="007654CD">
      <w:pPr>
        <w:pStyle w:val="a8"/>
        <w:spacing w:after="0" w:line="580" w:lineRule="exact"/>
        <w:ind w:firstLineChars="200" w:firstLine="643"/>
        <w:rPr>
          <w:rFonts w:ascii="方正仿宋简体" w:eastAsia="方正仿宋简体"/>
          <w:b/>
          <w:sz w:val="32"/>
          <w:szCs w:val="32"/>
          <w:lang w:eastAsia="zh-CN"/>
        </w:rPr>
      </w:pPr>
      <w:r>
        <w:rPr>
          <w:rFonts w:ascii="方正仿宋简体" w:eastAsia="方正仿宋简体" w:hint="eastAsia"/>
          <w:b/>
          <w:sz w:val="32"/>
          <w:szCs w:val="32"/>
          <w:lang w:eastAsia="zh-CN"/>
        </w:rPr>
        <w:t>4</w:t>
      </w:r>
      <w:r w:rsidR="00A06030">
        <w:rPr>
          <w:rFonts w:ascii="方正仿宋简体" w:eastAsia="方正仿宋简体"/>
          <w:b/>
          <w:sz w:val="32"/>
          <w:szCs w:val="32"/>
          <w:lang w:eastAsia="zh-CN"/>
        </w:rPr>
        <w:t>3</w:t>
      </w:r>
      <w:r>
        <w:rPr>
          <w:rFonts w:ascii="方正仿宋简体" w:eastAsia="方正仿宋简体" w:hint="eastAsia"/>
          <w:b/>
          <w:sz w:val="32"/>
          <w:szCs w:val="32"/>
          <w:lang w:eastAsia="zh-CN"/>
        </w:rPr>
        <w:t>、市政府金融工作办公室</w:t>
      </w:r>
    </w:p>
    <w:p w:rsidR="00A80225" w:rsidRDefault="007654CD">
      <w:pPr>
        <w:pStyle w:val="a8"/>
        <w:spacing w:after="0" w:line="580" w:lineRule="exact"/>
        <w:ind w:firstLineChars="200" w:firstLine="643"/>
        <w:rPr>
          <w:rFonts w:ascii="方正仿宋简体" w:eastAsia="方正仿宋简体"/>
          <w:b/>
          <w:sz w:val="32"/>
          <w:szCs w:val="32"/>
          <w:lang w:eastAsia="zh-CN"/>
        </w:rPr>
      </w:pPr>
      <w:r>
        <w:rPr>
          <w:rFonts w:ascii="方正仿宋简体" w:eastAsia="方正仿宋简体"/>
          <w:b/>
          <w:sz w:val="32"/>
          <w:szCs w:val="32"/>
          <w:lang w:eastAsia="zh-CN"/>
        </w:rPr>
        <w:t>4</w:t>
      </w:r>
      <w:r w:rsidR="00A06030">
        <w:rPr>
          <w:rFonts w:ascii="方正仿宋简体" w:eastAsia="方正仿宋简体"/>
          <w:b/>
          <w:sz w:val="32"/>
          <w:szCs w:val="32"/>
          <w:lang w:eastAsia="zh-CN"/>
        </w:rPr>
        <w:t>4</w:t>
      </w:r>
      <w:r>
        <w:rPr>
          <w:rFonts w:ascii="方正仿宋简体" w:eastAsia="方正仿宋简体" w:hint="eastAsia"/>
          <w:b/>
          <w:sz w:val="32"/>
          <w:szCs w:val="32"/>
          <w:lang w:eastAsia="zh-CN"/>
        </w:rPr>
        <w:t>、市信访局</w:t>
      </w:r>
    </w:p>
    <w:p w:rsidR="000F7D13" w:rsidRDefault="007654CD" w:rsidP="000F7D13">
      <w:pPr>
        <w:pStyle w:val="a8"/>
        <w:spacing w:after="0" w:line="580" w:lineRule="exact"/>
        <w:ind w:firstLineChars="200" w:firstLine="643"/>
        <w:rPr>
          <w:rFonts w:ascii="方正仿宋简体" w:eastAsia="方正仿宋简体" w:hint="eastAsia"/>
          <w:b/>
          <w:sz w:val="32"/>
          <w:szCs w:val="32"/>
          <w:lang w:eastAsia="zh-CN"/>
        </w:rPr>
      </w:pPr>
      <w:r>
        <w:rPr>
          <w:rFonts w:ascii="方正仿宋简体" w:eastAsia="方正仿宋简体" w:hint="eastAsia"/>
          <w:b/>
          <w:sz w:val="32"/>
          <w:szCs w:val="32"/>
          <w:lang w:eastAsia="zh-CN"/>
        </w:rPr>
        <w:t>4</w:t>
      </w:r>
      <w:r w:rsidR="00A06030">
        <w:rPr>
          <w:rFonts w:ascii="方正仿宋简体" w:eastAsia="方正仿宋简体"/>
          <w:b/>
          <w:sz w:val="32"/>
          <w:szCs w:val="32"/>
          <w:lang w:eastAsia="zh-CN"/>
        </w:rPr>
        <w:t>5</w:t>
      </w:r>
      <w:r>
        <w:rPr>
          <w:rFonts w:ascii="方正仿宋简体" w:eastAsia="方正仿宋简体" w:hint="eastAsia"/>
          <w:b/>
          <w:sz w:val="32"/>
          <w:szCs w:val="32"/>
          <w:lang w:eastAsia="zh-CN"/>
        </w:rPr>
        <w:t>、市扶贫开发办公室</w:t>
      </w:r>
    </w:p>
    <w:p w:rsidR="00A80225" w:rsidRDefault="007654CD">
      <w:pPr>
        <w:pStyle w:val="a8"/>
        <w:spacing w:after="0" w:line="580" w:lineRule="exact"/>
        <w:ind w:firstLineChars="200" w:firstLine="643"/>
        <w:rPr>
          <w:rFonts w:ascii="方正仿宋简体" w:eastAsia="方正仿宋简体"/>
          <w:b/>
          <w:sz w:val="32"/>
          <w:szCs w:val="32"/>
          <w:lang w:eastAsia="zh-CN"/>
        </w:rPr>
      </w:pPr>
      <w:r>
        <w:rPr>
          <w:rFonts w:ascii="方正仿宋简体" w:eastAsia="方正仿宋简体"/>
          <w:b/>
          <w:sz w:val="32"/>
          <w:szCs w:val="32"/>
          <w:lang w:eastAsia="zh-CN"/>
        </w:rPr>
        <w:t>4</w:t>
      </w:r>
      <w:r w:rsidR="00A06030">
        <w:rPr>
          <w:rFonts w:ascii="方正仿宋简体" w:eastAsia="方正仿宋简体"/>
          <w:b/>
          <w:sz w:val="32"/>
          <w:szCs w:val="32"/>
          <w:lang w:eastAsia="zh-CN"/>
        </w:rPr>
        <w:t>6</w:t>
      </w:r>
      <w:r>
        <w:rPr>
          <w:rFonts w:ascii="方正仿宋简体" w:eastAsia="方正仿宋简体" w:hint="eastAsia"/>
          <w:b/>
          <w:sz w:val="32"/>
          <w:szCs w:val="32"/>
          <w:lang w:eastAsia="zh-CN"/>
        </w:rPr>
        <w:t>、市医疗保障局</w:t>
      </w:r>
    </w:p>
    <w:p w:rsidR="00A80225" w:rsidRDefault="007654CD">
      <w:pPr>
        <w:pStyle w:val="a8"/>
        <w:spacing w:after="0" w:line="580" w:lineRule="exact"/>
        <w:ind w:firstLineChars="200" w:firstLine="643"/>
        <w:rPr>
          <w:rFonts w:ascii="方正仿宋简体" w:eastAsia="方正仿宋简体"/>
          <w:b/>
          <w:sz w:val="32"/>
          <w:szCs w:val="32"/>
          <w:lang w:eastAsia="zh-CN"/>
        </w:rPr>
      </w:pPr>
      <w:r>
        <w:rPr>
          <w:rFonts w:ascii="方正仿宋简体" w:eastAsia="方正仿宋简体" w:hint="eastAsia"/>
          <w:b/>
          <w:sz w:val="32"/>
          <w:szCs w:val="32"/>
          <w:lang w:eastAsia="zh-CN"/>
        </w:rPr>
        <w:t>4</w:t>
      </w:r>
      <w:r w:rsidR="00A06030">
        <w:rPr>
          <w:rFonts w:ascii="方正仿宋简体" w:eastAsia="方正仿宋简体"/>
          <w:b/>
          <w:sz w:val="32"/>
          <w:szCs w:val="32"/>
          <w:lang w:eastAsia="zh-CN"/>
        </w:rPr>
        <w:t>7</w:t>
      </w:r>
      <w:r>
        <w:rPr>
          <w:rFonts w:ascii="方正仿宋简体" w:eastAsia="方正仿宋简体" w:hint="eastAsia"/>
          <w:b/>
          <w:sz w:val="32"/>
          <w:szCs w:val="32"/>
          <w:lang w:eastAsia="zh-CN"/>
        </w:rPr>
        <w:t>、市行政审批服务局</w:t>
      </w:r>
    </w:p>
    <w:p w:rsidR="00A80225" w:rsidRDefault="007654CD">
      <w:pPr>
        <w:pStyle w:val="a8"/>
        <w:spacing w:after="0" w:line="580" w:lineRule="exact"/>
        <w:ind w:firstLineChars="200" w:firstLine="640"/>
        <w:rPr>
          <w:rFonts w:ascii="方正仿宋简体" w:eastAsia="方正仿宋简体"/>
          <w:sz w:val="32"/>
          <w:szCs w:val="32"/>
          <w:lang w:eastAsia="zh-CN"/>
        </w:rPr>
      </w:pPr>
      <w:r>
        <w:rPr>
          <w:rFonts w:ascii="方正仿宋简体" w:eastAsia="方正仿宋简体" w:hint="eastAsia"/>
          <w:sz w:val="32"/>
          <w:szCs w:val="32"/>
          <w:lang w:eastAsia="zh-CN"/>
        </w:rPr>
        <w:t>市智慧城市和大数据中心</w:t>
      </w:r>
    </w:p>
    <w:p w:rsidR="00A80225" w:rsidRDefault="007654CD">
      <w:pPr>
        <w:pStyle w:val="a8"/>
        <w:spacing w:after="0" w:line="580" w:lineRule="exact"/>
        <w:ind w:firstLineChars="200" w:firstLine="643"/>
        <w:rPr>
          <w:rFonts w:ascii="方正仿宋简体" w:eastAsia="方正仿宋简体"/>
          <w:b/>
          <w:sz w:val="32"/>
          <w:szCs w:val="32"/>
          <w:lang w:eastAsia="zh-CN"/>
        </w:rPr>
      </w:pPr>
      <w:r>
        <w:rPr>
          <w:rFonts w:ascii="方正仿宋简体" w:eastAsia="方正仿宋简体" w:hint="eastAsia"/>
          <w:b/>
          <w:sz w:val="32"/>
          <w:szCs w:val="32"/>
          <w:lang w:eastAsia="zh-CN"/>
        </w:rPr>
        <w:t>四、市</w:t>
      </w:r>
      <w:r>
        <w:rPr>
          <w:rFonts w:ascii="方正仿宋简体" w:eastAsia="方正仿宋简体"/>
          <w:b/>
          <w:sz w:val="32"/>
          <w:szCs w:val="32"/>
          <w:lang w:eastAsia="zh-CN"/>
        </w:rPr>
        <w:t>政协</w:t>
      </w:r>
      <w:r>
        <w:rPr>
          <w:rFonts w:ascii="方正仿宋简体" w:eastAsia="方正仿宋简体" w:hint="eastAsia"/>
          <w:b/>
          <w:sz w:val="32"/>
          <w:szCs w:val="32"/>
          <w:lang w:eastAsia="zh-CN"/>
        </w:rPr>
        <w:t>部门</w:t>
      </w:r>
    </w:p>
    <w:p w:rsidR="00A80225" w:rsidRDefault="007654CD">
      <w:pPr>
        <w:pStyle w:val="a8"/>
        <w:spacing w:after="0" w:line="580" w:lineRule="exact"/>
        <w:ind w:firstLineChars="200" w:firstLine="643"/>
        <w:rPr>
          <w:rFonts w:ascii="方正仿宋简体" w:eastAsia="方正仿宋简体"/>
          <w:b/>
          <w:sz w:val="32"/>
          <w:szCs w:val="32"/>
          <w:lang w:eastAsia="zh-CN"/>
        </w:rPr>
      </w:pPr>
      <w:r>
        <w:rPr>
          <w:rFonts w:ascii="方正仿宋简体" w:eastAsia="方正仿宋简体" w:hint="eastAsia"/>
          <w:b/>
          <w:sz w:val="32"/>
          <w:szCs w:val="32"/>
          <w:lang w:eastAsia="zh-CN"/>
        </w:rPr>
        <w:lastRenderedPageBreak/>
        <w:t>4</w:t>
      </w:r>
      <w:r w:rsidR="00A06030">
        <w:rPr>
          <w:rFonts w:ascii="方正仿宋简体" w:eastAsia="方正仿宋简体"/>
          <w:b/>
          <w:sz w:val="32"/>
          <w:szCs w:val="32"/>
          <w:lang w:eastAsia="zh-CN"/>
        </w:rPr>
        <w:t>8</w:t>
      </w:r>
      <w:r>
        <w:rPr>
          <w:rFonts w:ascii="方正仿宋简体" w:eastAsia="方正仿宋简体" w:hint="eastAsia"/>
          <w:b/>
          <w:sz w:val="32"/>
          <w:szCs w:val="32"/>
          <w:lang w:eastAsia="zh-CN"/>
        </w:rPr>
        <w:t>、市</w:t>
      </w:r>
      <w:r>
        <w:rPr>
          <w:rFonts w:ascii="方正仿宋简体" w:eastAsia="方正仿宋简体"/>
          <w:b/>
          <w:sz w:val="32"/>
          <w:szCs w:val="32"/>
          <w:lang w:eastAsia="zh-CN"/>
        </w:rPr>
        <w:t>政协机关</w:t>
      </w:r>
    </w:p>
    <w:p w:rsidR="00A80225" w:rsidRDefault="007654CD">
      <w:pPr>
        <w:pStyle w:val="a8"/>
        <w:spacing w:after="0" w:line="580" w:lineRule="exact"/>
        <w:ind w:firstLineChars="200" w:firstLine="640"/>
        <w:rPr>
          <w:rFonts w:ascii="黑体" w:eastAsia="黑体" w:hAnsi="黑体" w:cs="黑体"/>
          <w:bCs/>
          <w:sz w:val="32"/>
          <w:szCs w:val="32"/>
          <w:lang w:eastAsia="zh-CN"/>
        </w:rPr>
      </w:pPr>
      <w:r>
        <w:rPr>
          <w:rFonts w:ascii="黑体" w:eastAsia="黑体" w:hAnsi="黑体" w:cs="黑体" w:hint="eastAsia"/>
          <w:bCs/>
          <w:sz w:val="32"/>
          <w:szCs w:val="32"/>
          <w:lang w:eastAsia="zh-CN"/>
        </w:rPr>
        <w:t>五、人民团体机关</w:t>
      </w:r>
    </w:p>
    <w:p w:rsidR="00A80225" w:rsidRDefault="00A06030">
      <w:pPr>
        <w:pStyle w:val="a8"/>
        <w:spacing w:after="0" w:line="580" w:lineRule="exact"/>
        <w:ind w:firstLineChars="200" w:firstLine="643"/>
        <w:rPr>
          <w:rFonts w:ascii="方正仿宋简体" w:eastAsia="方正仿宋简体"/>
          <w:b/>
          <w:sz w:val="32"/>
          <w:szCs w:val="32"/>
          <w:lang w:eastAsia="zh-CN"/>
        </w:rPr>
      </w:pPr>
      <w:r>
        <w:rPr>
          <w:rFonts w:ascii="方正仿宋简体" w:eastAsia="方正仿宋简体"/>
          <w:b/>
          <w:sz w:val="32"/>
          <w:szCs w:val="32"/>
          <w:lang w:eastAsia="zh-CN"/>
        </w:rPr>
        <w:t>49</w:t>
      </w:r>
      <w:r w:rsidR="007654CD">
        <w:rPr>
          <w:rFonts w:ascii="方正仿宋简体" w:eastAsia="方正仿宋简体" w:hint="eastAsia"/>
          <w:b/>
          <w:sz w:val="32"/>
          <w:szCs w:val="32"/>
          <w:lang w:eastAsia="zh-CN"/>
        </w:rPr>
        <w:t>、市总工会</w:t>
      </w:r>
    </w:p>
    <w:p w:rsidR="00A80225" w:rsidRDefault="007654CD">
      <w:pPr>
        <w:pStyle w:val="a8"/>
        <w:spacing w:after="0" w:line="580" w:lineRule="exact"/>
        <w:ind w:firstLineChars="200" w:firstLine="643"/>
        <w:rPr>
          <w:rFonts w:ascii="方正仿宋简体" w:eastAsia="方正仿宋简体"/>
          <w:b/>
          <w:sz w:val="32"/>
          <w:szCs w:val="32"/>
          <w:lang w:eastAsia="zh-CN"/>
        </w:rPr>
      </w:pPr>
      <w:r>
        <w:rPr>
          <w:rFonts w:ascii="方正仿宋简体" w:eastAsia="方正仿宋简体"/>
          <w:b/>
          <w:sz w:val="32"/>
          <w:szCs w:val="32"/>
          <w:lang w:eastAsia="zh-CN"/>
        </w:rPr>
        <w:t>5</w:t>
      </w:r>
      <w:r w:rsidR="00A06030">
        <w:rPr>
          <w:rFonts w:ascii="方正仿宋简体" w:eastAsia="方正仿宋简体"/>
          <w:b/>
          <w:sz w:val="32"/>
          <w:szCs w:val="32"/>
          <w:lang w:eastAsia="zh-CN"/>
        </w:rPr>
        <w:t>0</w:t>
      </w:r>
      <w:r>
        <w:rPr>
          <w:rFonts w:ascii="方正仿宋简体" w:eastAsia="方正仿宋简体" w:hint="eastAsia"/>
          <w:b/>
          <w:sz w:val="32"/>
          <w:szCs w:val="32"/>
          <w:lang w:eastAsia="zh-CN"/>
        </w:rPr>
        <w:t>、共青团益阳市委员会</w:t>
      </w:r>
    </w:p>
    <w:p w:rsidR="00A80225" w:rsidRDefault="007654CD">
      <w:pPr>
        <w:pStyle w:val="a8"/>
        <w:spacing w:after="0" w:line="580" w:lineRule="exact"/>
        <w:ind w:firstLineChars="200" w:firstLine="643"/>
        <w:rPr>
          <w:rFonts w:ascii="方正仿宋简体" w:eastAsia="方正仿宋简体"/>
          <w:b/>
          <w:sz w:val="32"/>
          <w:szCs w:val="32"/>
          <w:lang w:eastAsia="zh-CN"/>
        </w:rPr>
      </w:pPr>
      <w:r>
        <w:rPr>
          <w:rFonts w:ascii="方正仿宋简体" w:eastAsia="方正仿宋简体" w:hint="eastAsia"/>
          <w:b/>
          <w:sz w:val="32"/>
          <w:szCs w:val="32"/>
          <w:lang w:eastAsia="zh-CN"/>
        </w:rPr>
        <w:t>5</w:t>
      </w:r>
      <w:r w:rsidR="00A06030">
        <w:rPr>
          <w:rFonts w:ascii="方正仿宋简体" w:eastAsia="方正仿宋简体"/>
          <w:b/>
          <w:sz w:val="32"/>
          <w:szCs w:val="32"/>
          <w:lang w:eastAsia="zh-CN"/>
        </w:rPr>
        <w:t>1</w:t>
      </w:r>
      <w:r>
        <w:rPr>
          <w:rFonts w:ascii="方正仿宋简体" w:eastAsia="方正仿宋简体" w:hint="eastAsia"/>
          <w:b/>
          <w:sz w:val="32"/>
          <w:szCs w:val="32"/>
          <w:lang w:eastAsia="zh-CN"/>
        </w:rPr>
        <w:t>、市妇女联合会</w:t>
      </w:r>
    </w:p>
    <w:p w:rsidR="00A80225" w:rsidRDefault="007654CD">
      <w:pPr>
        <w:pStyle w:val="a8"/>
        <w:spacing w:after="0" w:line="580" w:lineRule="exact"/>
        <w:ind w:firstLineChars="200" w:firstLine="643"/>
        <w:rPr>
          <w:rFonts w:ascii="方正仿宋简体" w:eastAsia="方正仿宋简体"/>
          <w:b/>
          <w:sz w:val="32"/>
          <w:szCs w:val="32"/>
          <w:lang w:eastAsia="zh-CN"/>
        </w:rPr>
      </w:pPr>
      <w:r>
        <w:rPr>
          <w:rFonts w:ascii="方正仿宋简体" w:eastAsia="方正仿宋简体"/>
          <w:b/>
          <w:sz w:val="32"/>
          <w:szCs w:val="32"/>
          <w:lang w:eastAsia="zh-CN"/>
        </w:rPr>
        <w:t>5</w:t>
      </w:r>
      <w:r w:rsidR="00A06030">
        <w:rPr>
          <w:rFonts w:ascii="方正仿宋简体" w:eastAsia="方正仿宋简体"/>
          <w:b/>
          <w:sz w:val="32"/>
          <w:szCs w:val="32"/>
          <w:lang w:eastAsia="zh-CN"/>
        </w:rPr>
        <w:t>2</w:t>
      </w:r>
      <w:r>
        <w:rPr>
          <w:rFonts w:ascii="方正仿宋简体" w:eastAsia="方正仿宋简体" w:hint="eastAsia"/>
          <w:b/>
          <w:sz w:val="32"/>
          <w:szCs w:val="32"/>
          <w:lang w:eastAsia="zh-CN"/>
        </w:rPr>
        <w:t>、市科学技术协会</w:t>
      </w:r>
    </w:p>
    <w:p w:rsidR="00A80225" w:rsidRDefault="007654CD">
      <w:pPr>
        <w:pStyle w:val="a8"/>
        <w:spacing w:after="0" w:line="580" w:lineRule="exact"/>
        <w:ind w:firstLineChars="200" w:firstLine="643"/>
        <w:rPr>
          <w:rFonts w:ascii="方正仿宋简体" w:eastAsia="方正仿宋简体"/>
          <w:b/>
          <w:sz w:val="32"/>
          <w:szCs w:val="32"/>
          <w:lang w:eastAsia="zh-CN"/>
        </w:rPr>
      </w:pPr>
      <w:r>
        <w:rPr>
          <w:rFonts w:ascii="方正仿宋简体" w:eastAsia="方正仿宋简体" w:hint="eastAsia"/>
          <w:b/>
          <w:sz w:val="32"/>
          <w:szCs w:val="32"/>
          <w:lang w:eastAsia="zh-CN"/>
        </w:rPr>
        <w:t>5</w:t>
      </w:r>
      <w:r w:rsidR="00A06030">
        <w:rPr>
          <w:rFonts w:ascii="方正仿宋简体" w:eastAsia="方正仿宋简体"/>
          <w:b/>
          <w:sz w:val="32"/>
          <w:szCs w:val="32"/>
          <w:lang w:eastAsia="zh-CN"/>
        </w:rPr>
        <w:t>3</w:t>
      </w:r>
      <w:r>
        <w:rPr>
          <w:rFonts w:ascii="方正仿宋简体" w:eastAsia="方正仿宋简体" w:hint="eastAsia"/>
          <w:b/>
          <w:sz w:val="32"/>
          <w:szCs w:val="32"/>
          <w:lang w:eastAsia="zh-CN"/>
        </w:rPr>
        <w:t>、市文学艺术界联合会</w:t>
      </w:r>
    </w:p>
    <w:p w:rsidR="00A80225" w:rsidRDefault="007654CD">
      <w:pPr>
        <w:pStyle w:val="a8"/>
        <w:spacing w:after="0" w:line="580" w:lineRule="exact"/>
        <w:ind w:firstLineChars="200" w:firstLine="640"/>
        <w:rPr>
          <w:rFonts w:ascii="方正仿宋简体" w:eastAsia="方正仿宋简体"/>
          <w:sz w:val="32"/>
          <w:szCs w:val="32"/>
          <w:lang w:eastAsia="zh-CN"/>
        </w:rPr>
      </w:pPr>
      <w:r>
        <w:rPr>
          <w:rFonts w:ascii="方正仿宋简体" w:eastAsia="方正仿宋简体" w:hint="eastAsia"/>
          <w:sz w:val="32"/>
          <w:szCs w:val="32"/>
          <w:lang w:eastAsia="zh-CN"/>
        </w:rPr>
        <w:t>《散文诗》杂志社</w:t>
      </w:r>
    </w:p>
    <w:p w:rsidR="00A80225" w:rsidRDefault="007654CD">
      <w:pPr>
        <w:pStyle w:val="a8"/>
        <w:spacing w:after="0" w:line="580" w:lineRule="exact"/>
        <w:ind w:firstLineChars="200" w:firstLine="643"/>
        <w:rPr>
          <w:rFonts w:ascii="方正仿宋简体" w:eastAsia="方正仿宋简体"/>
          <w:b/>
          <w:sz w:val="32"/>
          <w:szCs w:val="32"/>
          <w:lang w:eastAsia="zh-CN"/>
        </w:rPr>
      </w:pPr>
      <w:r>
        <w:rPr>
          <w:rFonts w:ascii="方正仿宋简体" w:eastAsia="方正仿宋简体" w:hint="eastAsia"/>
          <w:b/>
          <w:sz w:val="32"/>
          <w:szCs w:val="32"/>
          <w:lang w:eastAsia="zh-CN"/>
        </w:rPr>
        <w:t>5</w:t>
      </w:r>
      <w:r w:rsidR="00A06030">
        <w:rPr>
          <w:rFonts w:ascii="方正仿宋简体" w:eastAsia="方正仿宋简体"/>
          <w:b/>
          <w:sz w:val="32"/>
          <w:szCs w:val="32"/>
          <w:lang w:eastAsia="zh-CN"/>
        </w:rPr>
        <w:t>4</w:t>
      </w:r>
      <w:r>
        <w:rPr>
          <w:rFonts w:ascii="方正仿宋简体" w:eastAsia="方正仿宋简体" w:hint="eastAsia"/>
          <w:b/>
          <w:sz w:val="32"/>
          <w:szCs w:val="32"/>
          <w:lang w:eastAsia="zh-CN"/>
        </w:rPr>
        <w:t>、市工商业联合会</w:t>
      </w:r>
    </w:p>
    <w:p w:rsidR="00A80225" w:rsidRDefault="007654CD">
      <w:pPr>
        <w:pStyle w:val="a8"/>
        <w:spacing w:after="0" w:line="580" w:lineRule="exact"/>
        <w:ind w:firstLineChars="200" w:firstLine="643"/>
        <w:rPr>
          <w:rFonts w:ascii="方正仿宋简体" w:eastAsia="方正仿宋简体"/>
          <w:b/>
          <w:sz w:val="32"/>
          <w:szCs w:val="32"/>
          <w:lang w:eastAsia="zh-CN"/>
        </w:rPr>
      </w:pPr>
      <w:r>
        <w:rPr>
          <w:rFonts w:ascii="方正仿宋简体" w:eastAsia="方正仿宋简体" w:hint="eastAsia"/>
          <w:b/>
          <w:sz w:val="32"/>
          <w:szCs w:val="32"/>
          <w:lang w:eastAsia="zh-CN"/>
        </w:rPr>
        <w:t>5</w:t>
      </w:r>
      <w:r w:rsidR="00A06030">
        <w:rPr>
          <w:rFonts w:ascii="方正仿宋简体" w:eastAsia="方正仿宋简体"/>
          <w:b/>
          <w:sz w:val="32"/>
          <w:szCs w:val="32"/>
          <w:lang w:eastAsia="zh-CN"/>
        </w:rPr>
        <w:t>5</w:t>
      </w:r>
      <w:r>
        <w:rPr>
          <w:rFonts w:ascii="方正仿宋简体" w:eastAsia="方正仿宋简体" w:hint="eastAsia"/>
          <w:b/>
          <w:sz w:val="32"/>
          <w:szCs w:val="32"/>
          <w:lang w:eastAsia="zh-CN"/>
        </w:rPr>
        <w:t>、市残疾人联合会</w:t>
      </w:r>
    </w:p>
    <w:p w:rsidR="00A80225" w:rsidRDefault="007654CD">
      <w:pPr>
        <w:pStyle w:val="a8"/>
        <w:spacing w:after="0" w:line="580" w:lineRule="exact"/>
        <w:ind w:firstLineChars="200" w:firstLine="640"/>
        <w:rPr>
          <w:rFonts w:ascii="方正仿宋简体" w:eastAsia="方正仿宋简体"/>
          <w:sz w:val="32"/>
          <w:szCs w:val="32"/>
          <w:lang w:eastAsia="zh-CN"/>
        </w:rPr>
      </w:pPr>
      <w:r>
        <w:rPr>
          <w:rFonts w:ascii="方正仿宋简体" w:eastAsia="方正仿宋简体" w:hint="eastAsia"/>
          <w:sz w:val="32"/>
          <w:szCs w:val="32"/>
          <w:lang w:eastAsia="zh-CN"/>
        </w:rPr>
        <w:t>市残疾人劳动就业服务中心</w:t>
      </w:r>
    </w:p>
    <w:p w:rsidR="00A80225" w:rsidRDefault="007654CD">
      <w:pPr>
        <w:pStyle w:val="a8"/>
        <w:spacing w:after="0" w:line="580" w:lineRule="exact"/>
        <w:ind w:firstLineChars="200" w:firstLine="643"/>
        <w:rPr>
          <w:rFonts w:ascii="方正仿宋简体" w:eastAsia="方正仿宋简体"/>
          <w:b/>
          <w:sz w:val="32"/>
          <w:szCs w:val="32"/>
          <w:lang w:eastAsia="zh-CN"/>
        </w:rPr>
      </w:pPr>
      <w:r>
        <w:rPr>
          <w:rFonts w:ascii="方正仿宋简体" w:eastAsia="方正仿宋简体" w:hint="eastAsia"/>
          <w:b/>
          <w:sz w:val="32"/>
          <w:szCs w:val="32"/>
          <w:lang w:eastAsia="zh-CN"/>
        </w:rPr>
        <w:t>5</w:t>
      </w:r>
      <w:r w:rsidR="00A06030">
        <w:rPr>
          <w:rFonts w:ascii="方正仿宋简体" w:eastAsia="方正仿宋简体"/>
          <w:b/>
          <w:sz w:val="32"/>
          <w:szCs w:val="32"/>
          <w:lang w:eastAsia="zh-CN"/>
        </w:rPr>
        <w:t>6</w:t>
      </w:r>
      <w:r>
        <w:rPr>
          <w:rFonts w:ascii="方正仿宋简体" w:eastAsia="方正仿宋简体" w:hint="eastAsia"/>
          <w:b/>
          <w:sz w:val="32"/>
          <w:szCs w:val="32"/>
          <w:lang w:eastAsia="zh-CN"/>
        </w:rPr>
        <w:t>、市社会科学界联合会</w:t>
      </w:r>
    </w:p>
    <w:p w:rsidR="00A80225" w:rsidRDefault="007654CD">
      <w:pPr>
        <w:pStyle w:val="a8"/>
        <w:spacing w:after="0" w:line="580" w:lineRule="exact"/>
        <w:ind w:firstLineChars="200" w:firstLine="643"/>
        <w:rPr>
          <w:rFonts w:ascii="方正仿宋简体" w:eastAsia="方正仿宋简体"/>
          <w:b/>
          <w:sz w:val="32"/>
          <w:szCs w:val="32"/>
          <w:lang w:eastAsia="zh-CN"/>
        </w:rPr>
      </w:pPr>
      <w:r>
        <w:rPr>
          <w:rFonts w:ascii="方正仿宋简体" w:eastAsia="方正仿宋简体"/>
          <w:b/>
          <w:sz w:val="32"/>
          <w:szCs w:val="32"/>
          <w:lang w:eastAsia="zh-CN"/>
        </w:rPr>
        <w:t>5</w:t>
      </w:r>
      <w:r w:rsidR="00A06030">
        <w:rPr>
          <w:rFonts w:ascii="方正仿宋简体" w:eastAsia="方正仿宋简体"/>
          <w:b/>
          <w:sz w:val="32"/>
          <w:szCs w:val="32"/>
          <w:lang w:eastAsia="zh-CN"/>
        </w:rPr>
        <w:t>7</w:t>
      </w:r>
      <w:r>
        <w:rPr>
          <w:rFonts w:ascii="方正仿宋简体" w:eastAsia="方正仿宋简体" w:hint="eastAsia"/>
          <w:b/>
          <w:sz w:val="32"/>
          <w:szCs w:val="32"/>
          <w:lang w:eastAsia="zh-CN"/>
        </w:rPr>
        <w:t>、市归侨侨眷联合会</w:t>
      </w:r>
    </w:p>
    <w:p w:rsidR="00A80225" w:rsidRDefault="007654CD">
      <w:pPr>
        <w:pStyle w:val="a8"/>
        <w:spacing w:after="0" w:line="580" w:lineRule="exact"/>
        <w:ind w:firstLineChars="200" w:firstLine="643"/>
        <w:rPr>
          <w:rFonts w:ascii="方正仿宋简体" w:eastAsia="方正仿宋简体"/>
          <w:b/>
          <w:sz w:val="32"/>
          <w:szCs w:val="32"/>
          <w:lang w:eastAsia="zh-CN"/>
        </w:rPr>
      </w:pPr>
      <w:r>
        <w:rPr>
          <w:rFonts w:ascii="方正仿宋简体" w:eastAsia="方正仿宋简体" w:hint="eastAsia"/>
          <w:b/>
          <w:sz w:val="32"/>
          <w:szCs w:val="32"/>
          <w:lang w:eastAsia="zh-CN"/>
        </w:rPr>
        <w:t>5</w:t>
      </w:r>
      <w:r w:rsidR="00A06030">
        <w:rPr>
          <w:rFonts w:ascii="方正仿宋简体" w:eastAsia="方正仿宋简体"/>
          <w:b/>
          <w:sz w:val="32"/>
          <w:szCs w:val="32"/>
          <w:lang w:eastAsia="zh-CN"/>
        </w:rPr>
        <w:t>8</w:t>
      </w:r>
      <w:r>
        <w:rPr>
          <w:rFonts w:ascii="方正仿宋简体" w:eastAsia="方正仿宋简体" w:hint="eastAsia"/>
          <w:b/>
          <w:sz w:val="32"/>
          <w:szCs w:val="32"/>
          <w:lang w:eastAsia="zh-CN"/>
        </w:rPr>
        <w:t>、中国国际贸易促进会益阳支会</w:t>
      </w:r>
    </w:p>
    <w:p w:rsidR="00A80225" w:rsidRDefault="00A06030">
      <w:pPr>
        <w:pStyle w:val="a8"/>
        <w:spacing w:after="0" w:line="580" w:lineRule="exact"/>
        <w:ind w:firstLineChars="200" w:firstLine="643"/>
        <w:rPr>
          <w:rFonts w:ascii="方正仿宋简体" w:eastAsia="方正仿宋简体"/>
          <w:b/>
          <w:sz w:val="32"/>
          <w:szCs w:val="32"/>
          <w:lang w:eastAsia="zh-CN"/>
        </w:rPr>
      </w:pPr>
      <w:r>
        <w:rPr>
          <w:rFonts w:ascii="方正仿宋简体" w:eastAsia="方正仿宋简体"/>
          <w:b/>
          <w:sz w:val="32"/>
          <w:szCs w:val="32"/>
          <w:lang w:eastAsia="zh-CN"/>
        </w:rPr>
        <w:t>59</w:t>
      </w:r>
      <w:r w:rsidR="007654CD">
        <w:rPr>
          <w:rFonts w:ascii="方正仿宋简体" w:eastAsia="方正仿宋简体" w:hint="eastAsia"/>
          <w:b/>
          <w:sz w:val="32"/>
          <w:szCs w:val="32"/>
          <w:lang w:eastAsia="zh-CN"/>
        </w:rPr>
        <w:t>、市红十字会</w:t>
      </w:r>
    </w:p>
    <w:p w:rsidR="00A80225" w:rsidRDefault="007654CD">
      <w:pPr>
        <w:pStyle w:val="a8"/>
        <w:spacing w:after="0" w:line="580" w:lineRule="exact"/>
        <w:ind w:firstLineChars="200" w:firstLine="640"/>
        <w:rPr>
          <w:rFonts w:ascii="黑体" w:eastAsia="黑体" w:hAnsi="黑体" w:cs="黑体"/>
          <w:bCs/>
          <w:sz w:val="32"/>
          <w:szCs w:val="32"/>
          <w:lang w:eastAsia="zh-CN"/>
        </w:rPr>
      </w:pPr>
      <w:r>
        <w:rPr>
          <w:rFonts w:ascii="黑体" w:eastAsia="黑体" w:hAnsi="黑体" w:cs="黑体" w:hint="eastAsia"/>
          <w:bCs/>
          <w:sz w:val="32"/>
          <w:szCs w:val="32"/>
          <w:lang w:eastAsia="zh-CN"/>
        </w:rPr>
        <w:t>九、民主党派机关</w:t>
      </w:r>
    </w:p>
    <w:p w:rsidR="00A80225" w:rsidRDefault="007654CD">
      <w:pPr>
        <w:pStyle w:val="a8"/>
        <w:spacing w:after="0" w:line="580" w:lineRule="exact"/>
        <w:ind w:firstLineChars="200" w:firstLine="643"/>
        <w:rPr>
          <w:rFonts w:ascii="方正仿宋简体" w:eastAsia="方正仿宋简体"/>
          <w:b/>
          <w:sz w:val="32"/>
          <w:szCs w:val="32"/>
          <w:lang w:eastAsia="zh-CN"/>
        </w:rPr>
      </w:pPr>
      <w:r>
        <w:rPr>
          <w:rFonts w:ascii="方正仿宋简体" w:eastAsia="方正仿宋简体" w:hint="eastAsia"/>
          <w:b/>
          <w:sz w:val="32"/>
          <w:szCs w:val="32"/>
          <w:lang w:eastAsia="zh-CN"/>
        </w:rPr>
        <w:t>6</w:t>
      </w:r>
      <w:r w:rsidR="00A06030">
        <w:rPr>
          <w:rFonts w:ascii="方正仿宋简体" w:eastAsia="方正仿宋简体"/>
          <w:b/>
          <w:sz w:val="32"/>
          <w:szCs w:val="32"/>
          <w:lang w:eastAsia="zh-CN"/>
        </w:rPr>
        <w:t>0</w:t>
      </w:r>
      <w:r>
        <w:rPr>
          <w:rFonts w:ascii="方正仿宋简体" w:eastAsia="方正仿宋简体" w:hint="eastAsia"/>
          <w:b/>
          <w:sz w:val="32"/>
          <w:szCs w:val="32"/>
          <w:lang w:eastAsia="zh-CN"/>
        </w:rPr>
        <w:t>、中国民主同盟益阳市委员会</w:t>
      </w:r>
    </w:p>
    <w:p w:rsidR="00A80225" w:rsidRDefault="007654CD">
      <w:pPr>
        <w:pStyle w:val="a8"/>
        <w:spacing w:after="0" w:line="580" w:lineRule="exact"/>
        <w:ind w:firstLineChars="200" w:firstLine="643"/>
        <w:rPr>
          <w:rFonts w:ascii="方正仿宋简体" w:eastAsia="方正仿宋简体"/>
          <w:b/>
          <w:sz w:val="32"/>
          <w:szCs w:val="32"/>
          <w:lang w:eastAsia="zh-CN"/>
        </w:rPr>
      </w:pPr>
      <w:r>
        <w:rPr>
          <w:rFonts w:ascii="方正仿宋简体" w:eastAsia="方正仿宋简体"/>
          <w:b/>
          <w:sz w:val="32"/>
          <w:szCs w:val="32"/>
          <w:lang w:eastAsia="zh-CN"/>
        </w:rPr>
        <w:t>6</w:t>
      </w:r>
      <w:r w:rsidR="00A06030">
        <w:rPr>
          <w:rFonts w:ascii="方正仿宋简体" w:eastAsia="方正仿宋简体"/>
          <w:b/>
          <w:sz w:val="32"/>
          <w:szCs w:val="32"/>
          <w:lang w:eastAsia="zh-CN"/>
        </w:rPr>
        <w:t>1</w:t>
      </w:r>
      <w:r>
        <w:rPr>
          <w:rFonts w:ascii="方正仿宋简体" w:eastAsia="方正仿宋简体" w:hint="eastAsia"/>
          <w:b/>
          <w:sz w:val="32"/>
          <w:szCs w:val="32"/>
          <w:lang w:eastAsia="zh-CN"/>
        </w:rPr>
        <w:t>、中国民主建国会益阳市委员会</w:t>
      </w:r>
    </w:p>
    <w:p w:rsidR="00A80225" w:rsidRDefault="007654CD">
      <w:pPr>
        <w:pStyle w:val="a8"/>
        <w:spacing w:after="0" w:line="580" w:lineRule="exact"/>
        <w:ind w:firstLineChars="200" w:firstLine="643"/>
        <w:rPr>
          <w:rFonts w:ascii="方正仿宋简体" w:eastAsia="方正仿宋简体"/>
          <w:b/>
          <w:sz w:val="32"/>
          <w:szCs w:val="32"/>
          <w:lang w:eastAsia="zh-CN"/>
        </w:rPr>
      </w:pPr>
      <w:r>
        <w:rPr>
          <w:rFonts w:ascii="方正仿宋简体" w:eastAsia="方正仿宋简体"/>
          <w:b/>
          <w:sz w:val="32"/>
          <w:szCs w:val="32"/>
          <w:lang w:eastAsia="zh-CN"/>
        </w:rPr>
        <w:t>6</w:t>
      </w:r>
      <w:r w:rsidR="00A06030">
        <w:rPr>
          <w:rFonts w:ascii="方正仿宋简体" w:eastAsia="方正仿宋简体"/>
          <w:b/>
          <w:sz w:val="32"/>
          <w:szCs w:val="32"/>
          <w:lang w:eastAsia="zh-CN"/>
        </w:rPr>
        <w:t>2</w:t>
      </w:r>
      <w:r>
        <w:rPr>
          <w:rFonts w:ascii="方正仿宋简体" w:eastAsia="方正仿宋简体" w:hint="eastAsia"/>
          <w:b/>
          <w:sz w:val="32"/>
          <w:szCs w:val="32"/>
          <w:lang w:eastAsia="zh-CN"/>
        </w:rPr>
        <w:t>、中国农工民主党益阳市委员会</w:t>
      </w:r>
    </w:p>
    <w:p w:rsidR="00A80225" w:rsidRDefault="007654CD">
      <w:pPr>
        <w:pStyle w:val="a8"/>
        <w:spacing w:after="0" w:line="580" w:lineRule="exact"/>
        <w:ind w:firstLineChars="200" w:firstLine="643"/>
        <w:rPr>
          <w:rFonts w:ascii="方正仿宋简体" w:eastAsia="方正仿宋简体"/>
          <w:b/>
          <w:sz w:val="32"/>
          <w:szCs w:val="32"/>
          <w:lang w:eastAsia="zh-CN"/>
        </w:rPr>
      </w:pPr>
      <w:r>
        <w:rPr>
          <w:rFonts w:ascii="方正仿宋简体" w:eastAsia="方正仿宋简体"/>
          <w:b/>
          <w:sz w:val="32"/>
          <w:szCs w:val="32"/>
          <w:lang w:eastAsia="zh-CN"/>
        </w:rPr>
        <w:t>6</w:t>
      </w:r>
      <w:r w:rsidR="00A06030">
        <w:rPr>
          <w:rFonts w:ascii="方正仿宋简体" w:eastAsia="方正仿宋简体"/>
          <w:b/>
          <w:sz w:val="32"/>
          <w:szCs w:val="32"/>
          <w:lang w:eastAsia="zh-CN"/>
        </w:rPr>
        <w:t>3</w:t>
      </w:r>
      <w:r>
        <w:rPr>
          <w:rFonts w:ascii="方正仿宋简体" w:eastAsia="方正仿宋简体" w:hint="eastAsia"/>
          <w:b/>
          <w:sz w:val="32"/>
          <w:szCs w:val="32"/>
          <w:lang w:eastAsia="zh-CN"/>
        </w:rPr>
        <w:t>、九三学社益阳市委员会</w:t>
      </w:r>
    </w:p>
    <w:p w:rsidR="00A80225" w:rsidRDefault="007654CD">
      <w:pPr>
        <w:pStyle w:val="a8"/>
        <w:spacing w:after="0" w:line="580" w:lineRule="exact"/>
        <w:ind w:firstLineChars="200" w:firstLine="643"/>
        <w:rPr>
          <w:rFonts w:ascii="方正仿宋简体" w:eastAsia="方正仿宋简体"/>
          <w:b/>
          <w:sz w:val="32"/>
          <w:szCs w:val="32"/>
          <w:lang w:eastAsia="zh-CN"/>
        </w:rPr>
      </w:pPr>
      <w:r>
        <w:rPr>
          <w:rFonts w:ascii="方正仿宋简体" w:eastAsia="方正仿宋简体"/>
          <w:b/>
          <w:sz w:val="32"/>
          <w:szCs w:val="32"/>
          <w:lang w:eastAsia="zh-CN"/>
        </w:rPr>
        <w:lastRenderedPageBreak/>
        <w:t>6</w:t>
      </w:r>
      <w:r w:rsidR="00A06030">
        <w:rPr>
          <w:rFonts w:ascii="方正仿宋简体" w:eastAsia="方正仿宋简体"/>
          <w:b/>
          <w:sz w:val="32"/>
          <w:szCs w:val="32"/>
          <w:lang w:eastAsia="zh-CN"/>
        </w:rPr>
        <w:t>4</w:t>
      </w:r>
      <w:r>
        <w:rPr>
          <w:rFonts w:ascii="方正仿宋简体" w:eastAsia="方正仿宋简体" w:hint="eastAsia"/>
          <w:b/>
          <w:sz w:val="32"/>
          <w:szCs w:val="32"/>
          <w:lang w:eastAsia="zh-CN"/>
        </w:rPr>
        <w:t>、中国国民党革命委员会益阳市委员会</w:t>
      </w:r>
    </w:p>
    <w:p w:rsidR="00A80225" w:rsidRDefault="007654CD">
      <w:pPr>
        <w:pStyle w:val="a8"/>
        <w:spacing w:after="0" w:line="580" w:lineRule="exact"/>
        <w:ind w:firstLineChars="200" w:firstLine="643"/>
        <w:rPr>
          <w:rFonts w:ascii="方正仿宋简体" w:eastAsia="方正仿宋简体"/>
          <w:b/>
          <w:sz w:val="32"/>
          <w:szCs w:val="32"/>
          <w:lang w:eastAsia="zh-CN"/>
        </w:rPr>
      </w:pPr>
      <w:r>
        <w:rPr>
          <w:rFonts w:ascii="方正仿宋简体" w:eastAsia="方正仿宋简体"/>
          <w:b/>
          <w:sz w:val="32"/>
          <w:szCs w:val="32"/>
          <w:lang w:eastAsia="zh-CN"/>
        </w:rPr>
        <w:t>6</w:t>
      </w:r>
      <w:r w:rsidR="00A06030">
        <w:rPr>
          <w:rFonts w:ascii="方正仿宋简体" w:eastAsia="方正仿宋简体"/>
          <w:b/>
          <w:sz w:val="32"/>
          <w:szCs w:val="32"/>
          <w:lang w:eastAsia="zh-CN"/>
        </w:rPr>
        <w:t>5</w:t>
      </w:r>
      <w:r>
        <w:rPr>
          <w:rFonts w:ascii="方正仿宋简体" w:eastAsia="方正仿宋简体" w:hint="eastAsia"/>
          <w:b/>
          <w:sz w:val="32"/>
          <w:szCs w:val="32"/>
          <w:lang w:eastAsia="zh-CN"/>
        </w:rPr>
        <w:t>、中国民主促进会益阳市委员会</w:t>
      </w:r>
    </w:p>
    <w:p w:rsidR="00A80225" w:rsidRDefault="007654CD">
      <w:pPr>
        <w:pStyle w:val="a8"/>
        <w:spacing w:after="0" w:line="580" w:lineRule="exact"/>
        <w:ind w:firstLineChars="200" w:firstLine="640"/>
        <w:rPr>
          <w:rFonts w:ascii="黑体" w:eastAsia="黑体" w:hAnsi="黑体" w:cs="黑体"/>
          <w:bCs/>
          <w:sz w:val="32"/>
          <w:szCs w:val="32"/>
          <w:lang w:eastAsia="zh-CN"/>
        </w:rPr>
      </w:pPr>
      <w:r>
        <w:rPr>
          <w:rFonts w:ascii="黑体" w:eastAsia="黑体" w:hAnsi="黑体" w:cs="黑体" w:hint="eastAsia"/>
          <w:bCs/>
          <w:sz w:val="32"/>
          <w:szCs w:val="32"/>
          <w:lang w:eastAsia="zh-CN"/>
        </w:rPr>
        <w:t>十、副厅级事业机构</w:t>
      </w:r>
    </w:p>
    <w:p w:rsidR="00A80225" w:rsidRDefault="007654CD">
      <w:pPr>
        <w:pStyle w:val="a8"/>
        <w:spacing w:after="0" w:line="580" w:lineRule="exact"/>
        <w:ind w:firstLineChars="200" w:firstLine="643"/>
        <w:rPr>
          <w:rFonts w:ascii="方正仿宋简体" w:eastAsia="方正仿宋简体"/>
          <w:b/>
          <w:sz w:val="32"/>
          <w:szCs w:val="32"/>
          <w:lang w:eastAsia="zh-CN"/>
        </w:rPr>
      </w:pPr>
      <w:r>
        <w:rPr>
          <w:rFonts w:ascii="方正仿宋简体" w:eastAsia="方正仿宋简体" w:hint="eastAsia"/>
          <w:b/>
          <w:sz w:val="32"/>
          <w:szCs w:val="32"/>
          <w:lang w:eastAsia="zh-CN"/>
        </w:rPr>
        <w:t>6</w:t>
      </w:r>
      <w:r w:rsidR="00A06030">
        <w:rPr>
          <w:rFonts w:ascii="方正仿宋简体" w:eastAsia="方正仿宋简体"/>
          <w:b/>
          <w:sz w:val="32"/>
          <w:szCs w:val="32"/>
          <w:lang w:eastAsia="zh-CN"/>
        </w:rPr>
        <w:t>6</w:t>
      </w:r>
      <w:r>
        <w:rPr>
          <w:rFonts w:ascii="方正仿宋简体" w:eastAsia="方正仿宋简体" w:hint="eastAsia"/>
          <w:b/>
          <w:sz w:val="32"/>
          <w:szCs w:val="32"/>
          <w:lang w:eastAsia="zh-CN"/>
        </w:rPr>
        <w:t>、益阳职业技术学院</w:t>
      </w:r>
    </w:p>
    <w:p w:rsidR="00A80225" w:rsidRDefault="007654CD">
      <w:pPr>
        <w:pStyle w:val="a8"/>
        <w:spacing w:after="0" w:line="580" w:lineRule="exact"/>
        <w:ind w:firstLineChars="200" w:firstLine="643"/>
        <w:rPr>
          <w:rFonts w:ascii="方正仿宋简体" w:eastAsia="方正仿宋简体"/>
          <w:b/>
          <w:sz w:val="32"/>
          <w:szCs w:val="32"/>
          <w:lang w:eastAsia="zh-CN"/>
        </w:rPr>
      </w:pPr>
      <w:r>
        <w:rPr>
          <w:rFonts w:ascii="方正仿宋简体" w:eastAsia="方正仿宋简体"/>
          <w:b/>
          <w:sz w:val="32"/>
          <w:szCs w:val="32"/>
          <w:lang w:eastAsia="zh-CN"/>
        </w:rPr>
        <w:t>6</w:t>
      </w:r>
      <w:r w:rsidR="00A06030">
        <w:rPr>
          <w:rFonts w:ascii="方正仿宋简体" w:eastAsia="方正仿宋简体"/>
          <w:b/>
          <w:sz w:val="32"/>
          <w:szCs w:val="32"/>
          <w:lang w:eastAsia="zh-CN"/>
        </w:rPr>
        <w:t>7</w:t>
      </w:r>
      <w:r>
        <w:rPr>
          <w:rFonts w:ascii="方正仿宋简体" w:eastAsia="方正仿宋简体" w:hint="eastAsia"/>
          <w:b/>
          <w:sz w:val="32"/>
          <w:szCs w:val="32"/>
          <w:lang w:eastAsia="zh-CN"/>
        </w:rPr>
        <w:t>、益阳医学高等专科学校</w:t>
      </w:r>
    </w:p>
    <w:p w:rsidR="00A80225" w:rsidRDefault="007654CD">
      <w:pPr>
        <w:pStyle w:val="a8"/>
        <w:spacing w:after="0" w:line="580" w:lineRule="exact"/>
        <w:ind w:firstLineChars="200" w:firstLine="640"/>
        <w:rPr>
          <w:rFonts w:ascii="黑体" w:eastAsia="黑体" w:hAnsi="黑体" w:cs="黑体"/>
          <w:bCs/>
          <w:sz w:val="32"/>
          <w:szCs w:val="32"/>
          <w:lang w:eastAsia="zh-CN"/>
        </w:rPr>
      </w:pPr>
      <w:r>
        <w:rPr>
          <w:rFonts w:ascii="黑体" w:eastAsia="黑体" w:hAnsi="黑体" w:cs="黑体" w:hint="eastAsia"/>
          <w:bCs/>
          <w:sz w:val="32"/>
          <w:szCs w:val="32"/>
          <w:lang w:eastAsia="zh-CN"/>
        </w:rPr>
        <w:t>十一、正处级事业机构</w:t>
      </w:r>
    </w:p>
    <w:p w:rsidR="00A80225" w:rsidRDefault="007654CD">
      <w:pPr>
        <w:pStyle w:val="a8"/>
        <w:spacing w:after="0" w:line="580" w:lineRule="exact"/>
        <w:ind w:firstLineChars="200" w:firstLine="643"/>
        <w:rPr>
          <w:rFonts w:ascii="方正仿宋简体" w:eastAsia="方正仿宋简体"/>
          <w:b/>
          <w:sz w:val="32"/>
          <w:szCs w:val="32"/>
          <w:lang w:eastAsia="zh-CN"/>
        </w:rPr>
      </w:pPr>
      <w:r>
        <w:rPr>
          <w:rFonts w:ascii="方正仿宋简体" w:eastAsia="方正仿宋简体" w:hint="eastAsia"/>
          <w:b/>
          <w:sz w:val="32"/>
          <w:szCs w:val="32"/>
          <w:lang w:eastAsia="zh-CN"/>
        </w:rPr>
        <w:t>6</w:t>
      </w:r>
      <w:r w:rsidR="00A06030">
        <w:rPr>
          <w:rFonts w:ascii="方正仿宋简体" w:eastAsia="方正仿宋简体"/>
          <w:b/>
          <w:sz w:val="32"/>
          <w:szCs w:val="32"/>
          <w:lang w:eastAsia="zh-CN"/>
        </w:rPr>
        <w:t>8</w:t>
      </w:r>
      <w:r>
        <w:rPr>
          <w:rFonts w:ascii="方正仿宋简体" w:eastAsia="方正仿宋简体" w:hint="eastAsia"/>
          <w:b/>
          <w:sz w:val="32"/>
          <w:szCs w:val="32"/>
          <w:lang w:eastAsia="zh-CN"/>
        </w:rPr>
        <w:t>、益阳东部新区</w:t>
      </w:r>
    </w:p>
    <w:p w:rsidR="00A80225" w:rsidRDefault="007654CD">
      <w:pPr>
        <w:pStyle w:val="a8"/>
        <w:spacing w:after="0" w:line="580" w:lineRule="exact"/>
        <w:ind w:firstLineChars="200" w:firstLine="640"/>
        <w:rPr>
          <w:rFonts w:ascii="方正仿宋简体" w:eastAsia="方正仿宋简体"/>
          <w:sz w:val="32"/>
          <w:szCs w:val="32"/>
          <w:lang w:eastAsia="zh-CN"/>
        </w:rPr>
      </w:pPr>
      <w:r>
        <w:rPr>
          <w:rFonts w:ascii="方正仿宋简体" w:eastAsia="方正仿宋简体" w:hint="eastAsia"/>
          <w:sz w:val="32"/>
          <w:szCs w:val="32"/>
          <w:lang w:eastAsia="zh-CN"/>
        </w:rPr>
        <w:t>鱼形山街道办事处机关</w:t>
      </w:r>
    </w:p>
    <w:p w:rsidR="00A80225" w:rsidRDefault="007654CD">
      <w:pPr>
        <w:pStyle w:val="a8"/>
        <w:spacing w:after="0" w:line="580" w:lineRule="exact"/>
        <w:ind w:firstLineChars="200" w:firstLine="640"/>
        <w:rPr>
          <w:rFonts w:ascii="方正仿宋简体" w:eastAsia="方正仿宋简体"/>
          <w:sz w:val="32"/>
          <w:szCs w:val="32"/>
          <w:lang w:eastAsia="zh-CN"/>
        </w:rPr>
      </w:pPr>
      <w:r>
        <w:rPr>
          <w:rFonts w:ascii="方正仿宋简体" w:eastAsia="方正仿宋简体" w:hint="eastAsia"/>
          <w:sz w:val="32"/>
          <w:szCs w:val="32"/>
          <w:lang w:eastAsia="zh-CN"/>
        </w:rPr>
        <w:t>市鱼形</w:t>
      </w:r>
      <w:proofErr w:type="gramStart"/>
      <w:r>
        <w:rPr>
          <w:rFonts w:ascii="方正仿宋简体" w:eastAsia="方正仿宋简体" w:hint="eastAsia"/>
          <w:sz w:val="32"/>
          <w:szCs w:val="32"/>
          <w:lang w:eastAsia="zh-CN"/>
        </w:rPr>
        <w:t>山国有</w:t>
      </w:r>
      <w:proofErr w:type="gramEnd"/>
      <w:r>
        <w:rPr>
          <w:rFonts w:ascii="方正仿宋简体" w:eastAsia="方正仿宋简体" w:hint="eastAsia"/>
          <w:sz w:val="32"/>
          <w:szCs w:val="32"/>
          <w:lang w:eastAsia="zh-CN"/>
        </w:rPr>
        <w:t>林场</w:t>
      </w:r>
    </w:p>
    <w:p w:rsidR="00A80225" w:rsidRDefault="007654CD">
      <w:pPr>
        <w:pStyle w:val="a8"/>
        <w:spacing w:after="0" w:line="580" w:lineRule="exact"/>
        <w:ind w:firstLineChars="200" w:firstLine="640"/>
        <w:rPr>
          <w:rFonts w:ascii="方正仿宋简体" w:eastAsia="方正仿宋简体"/>
          <w:sz w:val="32"/>
          <w:szCs w:val="32"/>
          <w:lang w:eastAsia="zh-CN"/>
        </w:rPr>
      </w:pPr>
      <w:r>
        <w:rPr>
          <w:rFonts w:ascii="方正仿宋简体" w:eastAsia="方正仿宋简体" w:hint="eastAsia"/>
          <w:sz w:val="32"/>
          <w:szCs w:val="32"/>
          <w:lang w:eastAsia="zh-CN"/>
        </w:rPr>
        <w:t>市鱼形山水库管理所</w:t>
      </w:r>
    </w:p>
    <w:p w:rsidR="00A80225" w:rsidRDefault="00A06030">
      <w:pPr>
        <w:pStyle w:val="a8"/>
        <w:spacing w:after="0" w:line="580" w:lineRule="exact"/>
        <w:ind w:firstLineChars="200" w:firstLine="643"/>
        <w:rPr>
          <w:rFonts w:ascii="方正仿宋简体" w:eastAsia="方正仿宋简体"/>
          <w:b/>
          <w:sz w:val="32"/>
          <w:szCs w:val="32"/>
          <w:lang w:eastAsia="zh-CN"/>
        </w:rPr>
      </w:pPr>
      <w:r>
        <w:rPr>
          <w:rFonts w:ascii="方正仿宋简体" w:eastAsia="方正仿宋简体"/>
          <w:b/>
          <w:sz w:val="32"/>
          <w:szCs w:val="32"/>
          <w:lang w:eastAsia="zh-CN"/>
        </w:rPr>
        <w:t>69</w:t>
      </w:r>
      <w:r w:rsidR="007654CD">
        <w:rPr>
          <w:rFonts w:ascii="方正仿宋简体" w:eastAsia="方正仿宋简体" w:hint="eastAsia"/>
          <w:b/>
          <w:sz w:val="32"/>
          <w:szCs w:val="32"/>
          <w:lang w:eastAsia="zh-CN"/>
        </w:rPr>
        <w:t>、市委党校</w:t>
      </w:r>
    </w:p>
    <w:p w:rsidR="00A80225" w:rsidRDefault="007654CD">
      <w:pPr>
        <w:pStyle w:val="a8"/>
        <w:spacing w:after="0" w:line="580" w:lineRule="exact"/>
        <w:ind w:firstLineChars="200" w:firstLine="643"/>
        <w:rPr>
          <w:rFonts w:ascii="方正仿宋简体" w:eastAsia="方正仿宋简体"/>
          <w:b/>
          <w:sz w:val="32"/>
          <w:szCs w:val="32"/>
          <w:lang w:eastAsia="zh-CN"/>
        </w:rPr>
      </w:pPr>
      <w:r>
        <w:rPr>
          <w:rFonts w:ascii="方正仿宋简体" w:eastAsia="方正仿宋简体" w:hint="eastAsia"/>
          <w:b/>
          <w:sz w:val="32"/>
          <w:szCs w:val="32"/>
          <w:lang w:eastAsia="zh-CN"/>
        </w:rPr>
        <w:t>7</w:t>
      </w:r>
      <w:r w:rsidR="00A06030">
        <w:rPr>
          <w:rFonts w:ascii="方正仿宋简体" w:eastAsia="方正仿宋简体"/>
          <w:b/>
          <w:sz w:val="32"/>
          <w:szCs w:val="32"/>
          <w:lang w:eastAsia="zh-CN"/>
        </w:rPr>
        <w:t>0</w:t>
      </w:r>
      <w:r>
        <w:rPr>
          <w:rFonts w:ascii="方正仿宋简体" w:eastAsia="方正仿宋简体" w:hint="eastAsia"/>
          <w:b/>
          <w:sz w:val="32"/>
          <w:szCs w:val="32"/>
          <w:lang w:eastAsia="zh-CN"/>
        </w:rPr>
        <w:t>、市委党史研究室</w:t>
      </w:r>
    </w:p>
    <w:p w:rsidR="00A80225" w:rsidRDefault="007654CD">
      <w:pPr>
        <w:pStyle w:val="a8"/>
        <w:spacing w:after="0" w:line="580" w:lineRule="exact"/>
        <w:ind w:firstLineChars="200" w:firstLine="643"/>
        <w:rPr>
          <w:rFonts w:ascii="方正仿宋简体" w:eastAsia="方正仿宋简体"/>
          <w:b/>
          <w:sz w:val="32"/>
          <w:szCs w:val="32"/>
          <w:lang w:eastAsia="zh-CN"/>
        </w:rPr>
      </w:pPr>
      <w:r>
        <w:rPr>
          <w:rFonts w:ascii="方正仿宋简体" w:eastAsia="方正仿宋简体"/>
          <w:b/>
          <w:sz w:val="32"/>
          <w:szCs w:val="32"/>
          <w:lang w:eastAsia="zh-CN"/>
        </w:rPr>
        <w:t>7</w:t>
      </w:r>
      <w:r w:rsidR="00A06030">
        <w:rPr>
          <w:rFonts w:ascii="方正仿宋简体" w:eastAsia="方正仿宋简体"/>
          <w:b/>
          <w:sz w:val="32"/>
          <w:szCs w:val="32"/>
          <w:lang w:eastAsia="zh-CN"/>
        </w:rPr>
        <w:t>1</w:t>
      </w:r>
      <w:r>
        <w:rPr>
          <w:rFonts w:ascii="方正仿宋简体" w:eastAsia="方正仿宋简体" w:hint="eastAsia"/>
          <w:b/>
          <w:sz w:val="32"/>
          <w:szCs w:val="32"/>
          <w:lang w:eastAsia="zh-CN"/>
        </w:rPr>
        <w:t>、市接待服务中心</w:t>
      </w:r>
    </w:p>
    <w:p w:rsidR="00A80225" w:rsidRDefault="007654CD">
      <w:pPr>
        <w:pStyle w:val="a8"/>
        <w:spacing w:after="0" w:line="580" w:lineRule="exact"/>
        <w:ind w:firstLineChars="200" w:firstLine="640"/>
        <w:rPr>
          <w:rFonts w:ascii="方正仿宋简体" w:eastAsia="方正仿宋简体"/>
          <w:sz w:val="32"/>
          <w:szCs w:val="32"/>
          <w:lang w:eastAsia="zh-CN"/>
        </w:rPr>
      </w:pPr>
      <w:r>
        <w:rPr>
          <w:rFonts w:ascii="方正仿宋简体" w:eastAsia="方正仿宋简体" w:hint="eastAsia"/>
          <w:sz w:val="32"/>
          <w:szCs w:val="32"/>
          <w:lang w:eastAsia="zh-CN"/>
        </w:rPr>
        <w:t>原市</w:t>
      </w:r>
      <w:proofErr w:type="gramStart"/>
      <w:r>
        <w:rPr>
          <w:rFonts w:ascii="方正仿宋简体" w:eastAsia="方正仿宋简体" w:hint="eastAsia"/>
          <w:sz w:val="32"/>
          <w:szCs w:val="32"/>
          <w:lang w:eastAsia="zh-CN"/>
        </w:rPr>
        <w:t>一</w:t>
      </w:r>
      <w:proofErr w:type="gramEnd"/>
      <w:r>
        <w:rPr>
          <w:rFonts w:ascii="方正仿宋简体" w:eastAsia="方正仿宋简体" w:hint="eastAsia"/>
          <w:sz w:val="32"/>
          <w:szCs w:val="32"/>
          <w:lang w:eastAsia="zh-CN"/>
        </w:rPr>
        <w:t>招待所退休人员管理服务中心</w:t>
      </w:r>
    </w:p>
    <w:p w:rsidR="00A80225" w:rsidRDefault="007654CD">
      <w:pPr>
        <w:pStyle w:val="a8"/>
        <w:spacing w:after="0" w:line="580" w:lineRule="exact"/>
        <w:ind w:firstLineChars="200" w:firstLine="643"/>
        <w:rPr>
          <w:rFonts w:ascii="方正仿宋简体" w:eastAsia="方正仿宋简体"/>
          <w:b/>
          <w:sz w:val="32"/>
          <w:szCs w:val="32"/>
          <w:lang w:eastAsia="zh-CN"/>
        </w:rPr>
      </w:pPr>
      <w:r>
        <w:rPr>
          <w:rFonts w:ascii="方正仿宋简体" w:eastAsia="方正仿宋简体" w:hint="eastAsia"/>
          <w:b/>
          <w:sz w:val="32"/>
          <w:szCs w:val="32"/>
          <w:lang w:eastAsia="zh-CN"/>
        </w:rPr>
        <w:t>7</w:t>
      </w:r>
      <w:r w:rsidR="00A06030">
        <w:rPr>
          <w:rFonts w:ascii="方正仿宋简体" w:eastAsia="方正仿宋简体"/>
          <w:b/>
          <w:sz w:val="32"/>
          <w:szCs w:val="32"/>
          <w:lang w:eastAsia="zh-CN"/>
        </w:rPr>
        <w:t>2</w:t>
      </w:r>
      <w:r>
        <w:rPr>
          <w:rFonts w:ascii="方正仿宋简体" w:eastAsia="方正仿宋简体" w:hint="eastAsia"/>
          <w:b/>
          <w:sz w:val="32"/>
          <w:szCs w:val="32"/>
          <w:lang w:eastAsia="zh-CN"/>
        </w:rPr>
        <w:t>、益阳日报社</w:t>
      </w:r>
    </w:p>
    <w:p w:rsidR="00A80225" w:rsidRDefault="007654CD">
      <w:pPr>
        <w:pStyle w:val="a8"/>
        <w:spacing w:after="0" w:line="580" w:lineRule="exact"/>
        <w:ind w:firstLineChars="200" w:firstLine="643"/>
        <w:rPr>
          <w:rFonts w:ascii="方正仿宋简体" w:eastAsia="方正仿宋简体"/>
          <w:b/>
          <w:sz w:val="32"/>
          <w:szCs w:val="32"/>
          <w:lang w:eastAsia="zh-CN"/>
        </w:rPr>
      </w:pPr>
      <w:r>
        <w:rPr>
          <w:rFonts w:ascii="方正仿宋简体" w:eastAsia="方正仿宋简体" w:hint="eastAsia"/>
          <w:b/>
          <w:sz w:val="32"/>
          <w:szCs w:val="32"/>
          <w:lang w:eastAsia="zh-CN"/>
        </w:rPr>
        <w:t>7</w:t>
      </w:r>
      <w:r w:rsidR="00A06030">
        <w:rPr>
          <w:rFonts w:ascii="方正仿宋简体" w:eastAsia="方正仿宋简体"/>
          <w:b/>
          <w:sz w:val="32"/>
          <w:szCs w:val="32"/>
          <w:lang w:eastAsia="zh-CN"/>
        </w:rPr>
        <w:t>3</w:t>
      </w:r>
      <w:r>
        <w:rPr>
          <w:rFonts w:ascii="方正仿宋简体" w:eastAsia="方正仿宋简体" w:hint="eastAsia"/>
          <w:b/>
          <w:sz w:val="32"/>
          <w:szCs w:val="32"/>
          <w:lang w:eastAsia="zh-CN"/>
        </w:rPr>
        <w:t>、市广播电视台</w:t>
      </w:r>
    </w:p>
    <w:p w:rsidR="00A80225" w:rsidRDefault="007654CD">
      <w:pPr>
        <w:pStyle w:val="a8"/>
        <w:spacing w:after="0" w:line="580" w:lineRule="exact"/>
        <w:ind w:firstLineChars="200" w:firstLine="640"/>
        <w:rPr>
          <w:rFonts w:ascii="方正仿宋简体" w:eastAsia="方正仿宋简体"/>
          <w:sz w:val="32"/>
          <w:szCs w:val="32"/>
          <w:lang w:eastAsia="zh-CN"/>
        </w:rPr>
      </w:pPr>
      <w:r>
        <w:rPr>
          <w:rFonts w:ascii="方正仿宋简体" w:eastAsia="方正仿宋简体" w:hint="eastAsia"/>
          <w:sz w:val="32"/>
          <w:szCs w:val="32"/>
          <w:lang w:eastAsia="zh-CN"/>
        </w:rPr>
        <w:t>益阳电视调频转播台</w:t>
      </w:r>
    </w:p>
    <w:p w:rsidR="00A80225" w:rsidRDefault="007654CD">
      <w:pPr>
        <w:pStyle w:val="a8"/>
        <w:spacing w:after="0" w:line="580" w:lineRule="exact"/>
        <w:ind w:firstLineChars="200" w:firstLine="643"/>
        <w:rPr>
          <w:rFonts w:ascii="方正仿宋简体" w:eastAsia="方正仿宋简体"/>
          <w:b/>
          <w:sz w:val="32"/>
          <w:szCs w:val="32"/>
          <w:lang w:eastAsia="zh-CN"/>
        </w:rPr>
      </w:pPr>
      <w:r>
        <w:rPr>
          <w:rFonts w:ascii="方正仿宋简体" w:eastAsia="方正仿宋简体" w:hint="eastAsia"/>
          <w:b/>
          <w:sz w:val="32"/>
          <w:szCs w:val="32"/>
          <w:lang w:eastAsia="zh-CN"/>
        </w:rPr>
        <w:t>7</w:t>
      </w:r>
      <w:r w:rsidR="00A06030">
        <w:rPr>
          <w:rFonts w:ascii="方正仿宋简体" w:eastAsia="方正仿宋简体"/>
          <w:b/>
          <w:sz w:val="32"/>
          <w:szCs w:val="32"/>
          <w:lang w:eastAsia="zh-CN"/>
        </w:rPr>
        <w:t>4</w:t>
      </w:r>
      <w:r>
        <w:rPr>
          <w:rFonts w:ascii="方正仿宋简体" w:eastAsia="方正仿宋简体" w:hint="eastAsia"/>
          <w:b/>
          <w:sz w:val="32"/>
          <w:szCs w:val="32"/>
          <w:lang w:eastAsia="zh-CN"/>
        </w:rPr>
        <w:t>、市供销合作社</w:t>
      </w:r>
    </w:p>
    <w:p w:rsidR="00A80225" w:rsidRDefault="007654CD">
      <w:pPr>
        <w:pStyle w:val="a8"/>
        <w:spacing w:after="0" w:line="580" w:lineRule="exact"/>
        <w:ind w:firstLineChars="200" w:firstLine="643"/>
        <w:rPr>
          <w:rFonts w:ascii="方正仿宋简体" w:eastAsia="方正仿宋简体"/>
          <w:b/>
          <w:sz w:val="32"/>
          <w:szCs w:val="32"/>
          <w:lang w:eastAsia="zh-CN"/>
        </w:rPr>
      </w:pPr>
      <w:r>
        <w:rPr>
          <w:rFonts w:ascii="方正仿宋简体" w:eastAsia="方正仿宋简体" w:hint="eastAsia"/>
          <w:b/>
          <w:sz w:val="32"/>
          <w:szCs w:val="32"/>
          <w:lang w:eastAsia="zh-CN"/>
        </w:rPr>
        <w:t>7</w:t>
      </w:r>
      <w:r w:rsidR="00A06030">
        <w:rPr>
          <w:rFonts w:ascii="方正仿宋简体" w:eastAsia="方正仿宋简体"/>
          <w:b/>
          <w:sz w:val="32"/>
          <w:szCs w:val="32"/>
          <w:lang w:eastAsia="zh-CN"/>
        </w:rPr>
        <w:t>5</w:t>
      </w:r>
      <w:r>
        <w:rPr>
          <w:rFonts w:ascii="方正仿宋简体" w:eastAsia="方正仿宋简体" w:hint="eastAsia"/>
          <w:b/>
          <w:sz w:val="32"/>
          <w:szCs w:val="32"/>
          <w:lang w:eastAsia="zh-CN"/>
        </w:rPr>
        <w:t>、市公共资源交易中心</w:t>
      </w:r>
    </w:p>
    <w:p w:rsidR="00A80225" w:rsidRDefault="007654CD">
      <w:pPr>
        <w:pStyle w:val="a8"/>
        <w:spacing w:after="0" w:line="580" w:lineRule="exact"/>
        <w:ind w:firstLineChars="200" w:firstLine="643"/>
        <w:rPr>
          <w:rFonts w:ascii="方正仿宋简体" w:eastAsia="方正仿宋简体"/>
          <w:b/>
          <w:sz w:val="32"/>
          <w:szCs w:val="32"/>
          <w:lang w:eastAsia="zh-CN"/>
        </w:rPr>
      </w:pPr>
      <w:r>
        <w:rPr>
          <w:rFonts w:ascii="方正仿宋简体" w:eastAsia="方正仿宋简体"/>
          <w:b/>
          <w:sz w:val="32"/>
          <w:szCs w:val="32"/>
          <w:lang w:eastAsia="zh-CN"/>
        </w:rPr>
        <w:t>7</w:t>
      </w:r>
      <w:r w:rsidR="00A06030">
        <w:rPr>
          <w:rFonts w:ascii="方正仿宋简体" w:eastAsia="方正仿宋简体"/>
          <w:b/>
          <w:sz w:val="32"/>
          <w:szCs w:val="32"/>
          <w:lang w:eastAsia="zh-CN"/>
        </w:rPr>
        <w:t>6</w:t>
      </w:r>
      <w:r>
        <w:rPr>
          <w:rFonts w:ascii="方正仿宋简体" w:eastAsia="方正仿宋简体" w:hint="eastAsia"/>
          <w:b/>
          <w:sz w:val="32"/>
          <w:szCs w:val="32"/>
          <w:lang w:eastAsia="zh-CN"/>
        </w:rPr>
        <w:t>、市地方志编纂室</w:t>
      </w:r>
    </w:p>
    <w:p w:rsidR="00A80225" w:rsidRDefault="007654CD">
      <w:pPr>
        <w:pStyle w:val="a8"/>
        <w:spacing w:after="0" w:line="580" w:lineRule="exact"/>
        <w:ind w:firstLineChars="200" w:firstLine="643"/>
        <w:rPr>
          <w:rFonts w:ascii="方正仿宋简体" w:eastAsia="方正仿宋简体"/>
          <w:b/>
          <w:sz w:val="32"/>
          <w:szCs w:val="32"/>
          <w:lang w:eastAsia="zh-CN"/>
        </w:rPr>
      </w:pPr>
      <w:r>
        <w:rPr>
          <w:rFonts w:ascii="方正仿宋简体" w:eastAsia="方正仿宋简体" w:hint="eastAsia"/>
          <w:b/>
          <w:sz w:val="32"/>
          <w:szCs w:val="32"/>
          <w:lang w:eastAsia="zh-CN"/>
        </w:rPr>
        <w:lastRenderedPageBreak/>
        <w:t>7</w:t>
      </w:r>
      <w:r w:rsidR="00A06030">
        <w:rPr>
          <w:rFonts w:ascii="方正仿宋简体" w:eastAsia="方正仿宋简体"/>
          <w:b/>
          <w:sz w:val="32"/>
          <w:szCs w:val="32"/>
          <w:lang w:eastAsia="zh-CN"/>
        </w:rPr>
        <w:t>7</w:t>
      </w:r>
      <w:r>
        <w:rPr>
          <w:rFonts w:ascii="方正仿宋简体" w:eastAsia="方正仿宋简体" w:hint="eastAsia"/>
          <w:b/>
          <w:sz w:val="32"/>
          <w:szCs w:val="32"/>
          <w:lang w:eastAsia="zh-CN"/>
        </w:rPr>
        <w:t>、市住房公积金管理中心</w:t>
      </w:r>
    </w:p>
    <w:p w:rsidR="000F7D13" w:rsidRPr="00205DCE" w:rsidRDefault="00205DCE" w:rsidP="000F7D13">
      <w:pPr>
        <w:pStyle w:val="a8"/>
        <w:spacing w:after="0" w:line="580" w:lineRule="exact"/>
        <w:ind w:firstLineChars="200" w:firstLine="643"/>
        <w:rPr>
          <w:rFonts w:ascii="方正仿宋简体" w:eastAsia="方正仿宋简体"/>
          <w:b/>
          <w:sz w:val="32"/>
          <w:szCs w:val="32"/>
          <w:lang w:eastAsia="zh-CN"/>
        </w:rPr>
      </w:pPr>
      <w:r w:rsidRPr="00205DCE">
        <w:rPr>
          <w:rFonts w:ascii="方正仿宋简体" w:eastAsia="方正仿宋简体" w:hint="eastAsia"/>
          <w:b/>
          <w:sz w:val="32"/>
          <w:szCs w:val="32"/>
          <w:lang w:eastAsia="zh-CN"/>
        </w:rPr>
        <w:t>78、</w:t>
      </w:r>
      <w:r w:rsidR="000F7D13" w:rsidRPr="00205DCE">
        <w:rPr>
          <w:rFonts w:ascii="方正仿宋简体" w:eastAsia="方正仿宋简体" w:hint="eastAsia"/>
          <w:b/>
          <w:sz w:val="32"/>
          <w:szCs w:val="32"/>
          <w:lang w:eastAsia="zh-CN"/>
        </w:rPr>
        <w:t>市档案馆</w:t>
      </w:r>
    </w:p>
    <w:p w:rsidR="000F7D13" w:rsidRPr="00205DCE" w:rsidRDefault="00205DCE" w:rsidP="000F7D13">
      <w:pPr>
        <w:pStyle w:val="a8"/>
        <w:spacing w:after="0" w:line="580" w:lineRule="exact"/>
        <w:ind w:firstLineChars="200" w:firstLine="643"/>
        <w:rPr>
          <w:rFonts w:ascii="方正仿宋简体" w:eastAsia="方正仿宋简体"/>
          <w:b/>
          <w:sz w:val="32"/>
          <w:szCs w:val="32"/>
          <w:lang w:eastAsia="zh-CN"/>
        </w:rPr>
      </w:pPr>
      <w:r w:rsidRPr="00205DCE">
        <w:rPr>
          <w:rFonts w:ascii="方正仿宋简体" w:eastAsia="方正仿宋简体" w:hint="eastAsia"/>
          <w:b/>
          <w:sz w:val="32"/>
          <w:szCs w:val="32"/>
          <w:lang w:eastAsia="zh-CN"/>
        </w:rPr>
        <w:t>79、</w:t>
      </w:r>
      <w:r w:rsidR="000F7D13" w:rsidRPr="00205DCE">
        <w:rPr>
          <w:rFonts w:ascii="方正仿宋简体" w:eastAsia="方正仿宋简体" w:hint="eastAsia"/>
          <w:b/>
          <w:sz w:val="32"/>
          <w:szCs w:val="32"/>
          <w:lang w:eastAsia="zh-CN"/>
        </w:rPr>
        <w:t>市住房保障服务中心</w:t>
      </w:r>
    </w:p>
    <w:p w:rsidR="000F7D13" w:rsidRPr="00205DCE" w:rsidRDefault="00205DCE" w:rsidP="000F7D13">
      <w:pPr>
        <w:pStyle w:val="a8"/>
        <w:spacing w:after="0" w:line="580" w:lineRule="exact"/>
        <w:ind w:firstLineChars="200" w:firstLine="643"/>
        <w:rPr>
          <w:rFonts w:ascii="方正仿宋简体" w:eastAsia="方正仿宋简体"/>
          <w:b/>
          <w:sz w:val="32"/>
          <w:szCs w:val="32"/>
          <w:lang w:eastAsia="zh-CN"/>
        </w:rPr>
      </w:pPr>
      <w:r w:rsidRPr="00205DCE">
        <w:rPr>
          <w:rFonts w:ascii="方正仿宋简体" w:eastAsia="方正仿宋简体" w:hint="eastAsia"/>
          <w:b/>
          <w:sz w:val="32"/>
          <w:szCs w:val="32"/>
          <w:lang w:eastAsia="zh-CN"/>
        </w:rPr>
        <w:t>80、</w:t>
      </w:r>
      <w:r w:rsidR="000F7D13" w:rsidRPr="00205DCE">
        <w:rPr>
          <w:rFonts w:ascii="方正仿宋简体" w:eastAsia="方正仿宋简体" w:hint="eastAsia"/>
          <w:b/>
          <w:sz w:val="32"/>
          <w:szCs w:val="32"/>
          <w:lang w:eastAsia="zh-CN"/>
        </w:rPr>
        <w:t>市公路建设养护中心</w:t>
      </w:r>
    </w:p>
    <w:p w:rsidR="000F7D13" w:rsidRPr="000F7D13" w:rsidRDefault="00205DCE">
      <w:pPr>
        <w:pStyle w:val="a8"/>
        <w:spacing w:after="0" w:line="580" w:lineRule="exact"/>
        <w:ind w:firstLineChars="200" w:firstLine="643"/>
        <w:rPr>
          <w:rFonts w:ascii="方正仿宋简体" w:eastAsia="方正仿宋简体" w:hint="eastAsia"/>
          <w:b/>
          <w:sz w:val="32"/>
          <w:szCs w:val="32"/>
          <w:lang w:eastAsia="zh-CN"/>
        </w:rPr>
      </w:pPr>
      <w:r w:rsidRPr="00205DCE">
        <w:rPr>
          <w:rFonts w:ascii="方正仿宋简体" w:eastAsia="方正仿宋简体" w:hint="eastAsia"/>
          <w:b/>
          <w:sz w:val="32"/>
          <w:szCs w:val="32"/>
          <w:lang w:eastAsia="zh-CN"/>
        </w:rPr>
        <w:t>81、</w:t>
      </w:r>
      <w:r w:rsidR="000F7D13" w:rsidRPr="00205DCE">
        <w:rPr>
          <w:rFonts w:ascii="方正仿宋简体" w:eastAsia="方正仿宋简体" w:hint="eastAsia"/>
          <w:b/>
          <w:sz w:val="32"/>
          <w:szCs w:val="32"/>
          <w:lang w:eastAsia="zh-CN"/>
        </w:rPr>
        <w:t>市库区移民事务中心</w:t>
      </w:r>
    </w:p>
    <w:p w:rsidR="00A80225" w:rsidRDefault="00205DCE">
      <w:pPr>
        <w:pStyle w:val="a8"/>
        <w:spacing w:after="0" w:line="580" w:lineRule="exact"/>
        <w:ind w:firstLineChars="200" w:firstLine="643"/>
        <w:rPr>
          <w:rFonts w:ascii="方正仿宋简体" w:eastAsia="方正仿宋简体"/>
          <w:b/>
          <w:sz w:val="32"/>
          <w:szCs w:val="32"/>
          <w:lang w:eastAsia="zh-CN"/>
        </w:rPr>
      </w:pPr>
      <w:r>
        <w:rPr>
          <w:rFonts w:ascii="方正仿宋简体" w:eastAsia="方正仿宋简体"/>
          <w:b/>
          <w:sz w:val="32"/>
          <w:szCs w:val="32"/>
          <w:lang w:eastAsia="zh-CN"/>
        </w:rPr>
        <w:t>82</w:t>
      </w:r>
      <w:r>
        <w:rPr>
          <w:rFonts w:ascii="方正仿宋简体" w:eastAsia="方正仿宋简体" w:hint="eastAsia"/>
          <w:b/>
          <w:sz w:val="32"/>
          <w:szCs w:val="32"/>
          <w:lang w:eastAsia="zh-CN"/>
        </w:rPr>
        <w:t>、</w:t>
      </w:r>
      <w:r w:rsidR="007654CD">
        <w:rPr>
          <w:rFonts w:ascii="方正仿宋简体" w:eastAsia="方正仿宋简体" w:hint="eastAsia"/>
          <w:b/>
          <w:sz w:val="32"/>
          <w:szCs w:val="32"/>
          <w:lang w:eastAsia="zh-CN"/>
        </w:rPr>
        <w:t>益阳广播电视大学（益阳教育学院）</w:t>
      </w:r>
    </w:p>
    <w:p w:rsidR="00205DCE" w:rsidRDefault="00205DCE" w:rsidP="00205DCE">
      <w:pPr>
        <w:pStyle w:val="a8"/>
        <w:spacing w:after="0" w:line="580" w:lineRule="exact"/>
        <w:ind w:firstLineChars="200" w:firstLine="643"/>
        <w:rPr>
          <w:rFonts w:ascii="方正仿宋简体" w:eastAsia="方正仿宋简体"/>
          <w:b/>
          <w:sz w:val="32"/>
          <w:szCs w:val="32"/>
          <w:lang w:eastAsia="zh-CN"/>
        </w:rPr>
      </w:pPr>
      <w:r>
        <w:rPr>
          <w:rFonts w:ascii="方正仿宋简体" w:eastAsia="方正仿宋简体"/>
          <w:b/>
          <w:sz w:val="32"/>
          <w:szCs w:val="32"/>
          <w:lang w:eastAsia="zh-CN"/>
        </w:rPr>
        <w:t>83</w:t>
      </w:r>
      <w:r>
        <w:rPr>
          <w:rFonts w:ascii="方正仿宋简体" w:eastAsia="方正仿宋简体" w:hint="eastAsia"/>
          <w:b/>
          <w:sz w:val="32"/>
          <w:szCs w:val="32"/>
          <w:lang w:eastAsia="zh-CN"/>
        </w:rPr>
        <w:t>、</w:t>
      </w:r>
      <w:r w:rsidR="007654CD">
        <w:rPr>
          <w:rFonts w:ascii="方正仿宋简体" w:eastAsia="方正仿宋简体" w:hint="eastAsia"/>
          <w:b/>
          <w:sz w:val="32"/>
          <w:szCs w:val="32"/>
          <w:lang w:eastAsia="zh-CN"/>
        </w:rPr>
        <w:t>市第一中学</w:t>
      </w:r>
    </w:p>
    <w:p w:rsidR="00A80225" w:rsidRPr="00205DCE" w:rsidRDefault="007654CD" w:rsidP="00205DCE">
      <w:pPr>
        <w:pStyle w:val="a8"/>
        <w:spacing w:after="0" w:line="580" w:lineRule="exact"/>
        <w:ind w:firstLineChars="200" w:firstLine="640"/>
        <w:rPr>
          <w:rFonts w:ascii="方正仿宋简体" w:eastAsia="方正仿宋简体"/>
          <w:sz w:val="32"/>
          <w:szCs w:val="32"/>
          <w:lang w:eastAsia="zh-CN"/>
        </w:rPr>
      </w:pPr>
      <w:r w:rsidRPr="00205DCE">
        <w:rPr>
          <w:rFonts w:ascii="方正仿宋简体" w:eastAsia="方正仿宋简体" w:hint="eastAsia"/>
          <w:sz w:val="32"/>
          <w:szCs w:val="32"/>
          <w:lang w:eastAsia="zh-CN"/>
        </w:rPr>
        <w:t>益阳师范学校</w:t>
      </w:r>
    </w:p>
    <w:p w:rsidR="00A80225" w:rsidRDefault="007654CD">
      <w:pPr>
        <w:pStyle w:val="a8"/>
        <w:spacing w:after="0" w:line="580" w:lineRule="exact"/>
        <w:ind w:firstLineChars="200" w:firstLine="643"/>
        <w:rPr>
          <w:rFonts w:ascii="方正仿宋简体" w:eastAsia="方正仿宋简体"/>
          <w:b/>
          <w:sz w:val="32"/>
          <w:szCs w:val="32"/>
          <w:lang w:eastAsia="zh-CN"/>
        </w:rPr>
      </w:pPr>
      <w:r>
        <w:rPr>
          <w:rFonts w:ascii="方正仿宋简体" w:eastAsia="方正仿宋简体" w:hint="eastAsia"/>
          <w:b/>
          <w:sz w:val="32"/>
          <w:szCs w:val="32"/>
          <w:lang w:eastAsia="zh-CN"/>
        </w:rPr>
        <w:t>8</w:t>
      </w:r>
      <w:r w:rsidR="00205DCE">
        <w:rPr>
          <w:rFonts w:ascii="方正仿宋简体" w:eastAsia="方正仿宋简体"/>
          <w:b/>
          <w:sz w:val="32"/>
          <w:szCs w:val="32"/>
          <w:lang w:eastAsia="zh-CN"/>
        </w:rPr>
        <w:t>4</w:t>
      </w:r>
      <w:r>
        <w:rPr>
          <w:rFonts w:ascii="方正仿宋简体" w:eastAsia="方正仿宋简体" w:hint="eastAsia"/>
          <w:b/>
          <w:sz w:val="32"/>
          <w:szCs w:val="32"/>
          <w:lang w:eastAsia="zh-CN"/>
        </w:rPr>
        <w:t>、益阳高级技工学校</w:t>
      </w:r>
    </w:p>
    <w:p w:rsidR="00A80225" w:rsidRDefault="007654CD">
      <w:pPr>
        <w:pStyle w:val="a8"/>
        <w:spacing w:after="0" w:line="580" w:lineRule="exact"/>
        <w:ind w:firstLineChars="200" w:firstLine="643"/>
        <w:rPr>
          <w:rFonts w:ascii="方正仿宋简体" w:eastAsia="方正仿宋简体"/>
          <w:b/>
          <w:sz w:val="32"/>
          <w:szCs w:val="32"/>
          <w:lang w:eastAsia="zh-CN"/>
        </w:rPr>
      </w:pPr>
      <w:r>
        <w:rPr>
          <w:rFonts w:ascii="方正仿宋简体" w:eastAsia="方正仿宋简体"/>
          <w:b/>
          <w:sz w:val="32"/>
          <w:szCs w:val="32"/>
          <w:lang w:eastAsia="zh-CN"/>
        </w:rPr>
        <w:t>8</w:t>
      </w:r>
      <w:r w:rsidR="00205DCE">
        <w:rPr>
          <w:rFonts w:ascii="方正仿宋简体" w:eastAsia="方正仿宋简体"/>
          <w:b/>
          <w:sz w:val="32"/>
          <w:szCs w:val="32"/>
          <w:lang w:eastAsia="zh-CN"/>
        </w:rPr>
        <w:t>5</w:t>
      </w:r>
      <w:r>
        <w:rPr>
          <w:rFonts w:ascii="方正仿宋简体" w:eastAsia="方正仿宋简体" w:hint="eastAsia"/>
          <w:b/>
          <w:sz w:val="32"/>
          <w:szCs w:val="32"/>
          <w:lang w:eastAsia="zh-CN"/>
        </w:rPr>
        <w:t>、市中心医院</w:t>
      </w:r>
    </w:p>
    <w:p w:rsidR="000F7D13" w:rsidRPr="00205DCE" w:rsidRDefault="000F7D13">
      <w:pPr>
        <w:pStyle w:val="a8"/>
        <w:spacing w:after="0" w:line="580" w:lineRule="exact"/>
        <w:ind w:firstLineChars="200" w:firstLine="643"/>
        <w:rPr>
          <w:rFonts w:ascii="方正仿宋简体" w:eastAsia="方正仿宋简体" w:hint="eastAsia"/>
          <w:b/>
          <w:sz w:val="32"/>
          <w:szCs w:val="32"/>
          <w:lang w:eastAsia="zh-CN"/>
        </w:rPr>
      </w:pPr>
    </w:p>
    <w:sectPr w:rsidR="000F7D13" w:rsidRPr="00205DCE">
      <w:pgSz w:w="12240" w:h="15840"/>
      <w:pgMar w:top="2098" w:right="1531" w:bottom="1928" w:left="153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0CC0" w:rsidRDefault="007A0CC0" w:rsidP="007C0425">
      <w:pPr>
        <w:spacing w:after="0" w:line="240" w:lineRule="auto"/>
      </w:pPr>
      <w:r>
        <w:separator/>
      </w:r>
    </w:p>
  </w:endnote>
  <w:endnote w:type="continuationSeparator" w:id="0">
    <w:p w:rsidR="007A0CC0" w:rsidRDefault="007A0CC0" w:rsidP="007C04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ourier">
    <w:panose1 w:val="02070409020205020404"/>
    <w:charset w:val="00"/>
    <w:family w:val="auto"/>
    <w:pitch w:val="default"/>
    <w:sig w:usb0="00000000" w:usb1="00000000" w:usb2="0000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简体">
    <w:panose1 w:val="03000509000000000000"/>
    <w:charset w:val="86"/>
    <w:family w:val="script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0CC0" w:rsidRDefault="007A0CC0" w:rsidP="007C0425">
      <w:pPr>
        <w:spacing w:after="0" w:line="240" w:lineRule="auto"/>
      </w:pPr>
      <w:r>
        <w:separator/>
      </w:r>
    </w:p>
  </w:footnote>
  <w:footnote w:type="continuationSeparator" w:id="0">
    <w:p w:rsidR="007A0CC0" w:rsidRDefault="007A0CC0" w:rsidP="007C04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1" w15:restartNumberingAfterBreak="0">
    <w:nsid w:val="FFFFFF7F"/>
    <w:multiLevelType w:val="singleLevel"/>
    <w:tmpl w:val="FFFFFF7F"/>
    <w:lvl w:ilvl="0">
      <w:start w:val="1"/>
      <w:numFmt w:val="decimal"/>
      <w:pStyle w:val="2"/>
      <w:lvlText w:val="%1."/>
      <w:lvlJc w:val="left"/>
      <w:pPr>
        <w:tabs>
          <w:tab w:val="left" w:pos="720"/>
        </w:tabs>
        <w:ind w:left="720" w:hanging="360"/>
      </w:pPr>
    </w:lvl>
  </w:abstractNum>
  <w:abstractNum w:abstractNumId="2" w15:restartNumberingAfterBreak="0">
    <w:nsid w:val="FFFFFF82"/>
    <w:multiLevelType w:val="singleLevel"/>
    <w:tmpl w:val="FFFFFF82"/>
    <w:lvl w:ilvl="0">
      <w:start w:val="1"/>
      <w:numFmt w:val="bullet"/>
      <w:pStyle w:val="30"/>
      <w:lvlText w:val=""/>
      <w:lvlJc w:val="left"/>
      <w:pPr>
        <w:tabs>
          <w:tab w:val="left" w:pos="1080"/>
        </w:tabs>
        <w:ind w:left="1080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FFFFFF83"/>
    <w:lvl w:ilvl="0">
      <w:start w:val="1"/>
      <w:numFmt w:val="bullet"/>
      <w:pStyle w:val="20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</w:abstractNum>
  <w:abstractNum w:abstractNumId="4" w15:restartNumberingAfterBreak="0">
    <w:nsid w:val="FFFFFF88"/>
    <w:multiLevelType w:val="singleLevel"/>
    <w:tmpl w:val="FFFFFF88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5" w15:restartNumberingAfterBreak="0">
    <w:nsid w:val="FFFFFF89"/>
    <w:multiLevelType w:val="singleLevel"/>
    <w:tmpl w:val="FFFFFF89"/>
    <w:lvl w:ilvl="0">
      <w:start w:val="1"/>
      <w:numFmt w:val="bullet"/>
      <w:pStyle w:val="a0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7730"/>
    <w:rsid w:val="00034616"/>
    <w:rsid w:val="0006063C"/>
    <w:rsid w:val="000E189F"/>
    <w:rsid w:val="000F7D13"/>
    <w:rsid w:val="0015074B"/>
    <w:rsid w:val="00205DCE"/>
    <w:rsid w:val="002438F0"/>
    <w:rsid w:val="00292C98"/>
    <w:rsid w:val="0029639D"/>
    <w:rsid w:val="00326F90"/>
    <w:rsid w:val="003653B0"/>
    <w:rsid w:val="004306DE"/>
    <w:rsid w:val="0051627A"/>
    <w:rsid w:val="0052110F"/>
    <w:rsid w:val="005B2B10"/>
    <w:rsid w:val="00633F8E"/>
    <w:rsid w:val="007654CD"/>
    <w:rsid w:val="007A0CC0"/>
    <w:rsid w:val="007C0425"/>
    <w:rsid w:val="00817897"/>
    <w:rsid w:val="008624E6"/>
    <w:rsid w:val="008E0377"/>
    <w:rsid w:val="00A06030"/>
    <w:rsid w:val="00A80225"/>
    <w:rsid w:val="00AA1D8D"/>
    <w:rsid w:val="00B47730"/>
    <w:rsid w:val="00B8296A"/>
    <w:rsid w:val="00BB513B"/>
    <w:rsid w:val="00BB5552"/>
    <w:rsid w:val="00CA3E1A"/>
    <w:rsid w:val="00CB0664"/>
    <w:rsid w:val="00D27F98"/>
    <w:rsid w:val="00D61548"/>
    <w:rsid w:val="00EF0E09"/>
    <w:rsid w:val="00EF4707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5B56384"/>
  <w14:defaultImageDpi w14:val="300"/>
  <w15:docId w15:val="{38A66E3D-4C22-4152-896A-80E7893231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unhideWhenUsed="1"/>
    <w:lsdException w:name="toa heading" w:semiHidden="1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semiHidden="1" w:unhideWhenUsed="1"/>
    <w:lsdException w:name="List 5" w:semiHidden="1" w:unhideWhenUsed="1"/>
    <w:lsdException w:name="List Bullet 2" w:unhideWhenUsed="1"/>
    <w:lsdException w:name="List Bullet 3" w:unhideWhenUsed="1"/>
    <w:lsdException w:name="List Bullet 4" w:semiHidden="1" w:unhideWhenUsed="1"/>
    <w:lsdException w:name="List Bullet 5" w:semiHidden="1" w:unhideWhenUsed="1"/>
    <w:lsdException w:name="List Number 2" w:unhideWhenUsed="1"/>
    <w:lsdException w:name="List Number 3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nhideWhenUsed="1"/>
    <w:lsdException w:name="Body Text Indent" w:semiHidden="1" w:unhideWhenUsed="1"/>
    <w:lsdException w:name="List Continue" w:unhideWhenUsed="1"/>
    <w:lsdException w:name="List Continue 2" w:unhideWhenUsed="1"/>
    <w:lsdException w:name="List Continue 3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nhideWhenUsed="1"/>
    <w:lsdException w:name="Body Text 3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pPr>
      <w:spacing w:after="200" w:line="276" w:lineRule="auto"/>
    </w:pPr>
    <w:rPr>
      <w:rFonts w:ascii="微软雅黑" w:eastAsia="微软雅黑" w:hAnsi="微软雅黑"/>
      <w:sz w:val="22"/>
      <w:szCs w:val="22"/>
      <w:lang w:eastAsia="en-US"/>
    </w:rPr>
  </w:style>
  <w:style w:type="paragraph" w:styleId="1">
    <w:name w:val="heading 1"/>
    <w:basedOn w:val="a1"/>
    <w:next w:val="a1"/>
    <w:link w:val="10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4061" w:themeColor="accent1" w:themeShade="80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macro"/>
    <w:link w:val="a6"/>
    <w:uiPriority w:val="99"/>
    <w:unhideWhenUsed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hAnsi="Courier"/>
      <w:lang w:eastAsia="en-US"/>
    </w:rPr>
  </w:style>
  <w:style w:type="paragraph" w:styleId="33">
    <w:name w:val="List 3"/>
    <w:basedOn w:val="a1"/>
    <w:uiPriority w:val="99"/>
    <w:unhideWhenUsed/>
    <w:pPr>
      <w:ind w:left="1080" w:hanging="360"/>
      <w:contextualSpacing/>
    </w:pPr>
  </w:style>
  <w:style w:type="paragraph" w:styleId="2">
    <w:name w:val="List Number 2"/>
    <w:basedOn w:val="a1"/>
    <w:uiPriority w:val="99"/>
    <w:unhideWhenUsed/>
    <w:pPr>
      <w:numPr>
        <w:numId w:val="1"/>
      </w:numPr>
      <w:contextualSpacing/>
    </w:pPr>
  </w:style>
  <w:style w:type="paragraph" w:styleId="a">
    <w:name w:val="List Number"/>
    <w:basedOn w:val="a1"/>
    <w:uiPriority w:val="99"/>
    <w:unhideWhenUsed/>
    <w:pPr>
      <w:numPr>
        <w:numId w:val="2"/>
      </w:numPr>
      <w:contextualSpacing/>
    </w:pPr>
  </w:style>
  <w:style w:type="paragraph" w:styleId="a7">
    <w:name w:val="caption"/>
    <w:basedOn w:val="a1"/>
    <w:next w:val="a1"/>
    <w:uiPriority w:val="35"/>
    <w:semiHidden/>
    <w:unhideWhenUsed/>
    <w:qFormat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0">
    <w:name w:val="List Bullet"/>
    <w:basedOn w:val="a1"/>
    <w:uiPriority w:val="99"/>
    <w:unhideWhenUsed/>
    <w:pPr>
      <w:numPr>
        <w:numId w:val="3"/>
      </w:numPr>
      <w:contextualSpacing/>
    </w:pPr>
  </w:style>
  <w:style w:type="paragraph" w:styleId="34">
    <w:name w:val="Body Text 3"/>
    <w:basedOn w:val="a1"/>
    <w:link w:val="35"/>
    <w:uiPriority w:val="99"/>
    <w:unhideWhenUsed/>
    <w:pPr>
      <w:spacing w:after="120"/>
    </w:pPr>
    <w:rPr>
      <w:sz w:val="16"/>
      <w:szCs w:val="16"/>
    </w:rPr>
  </w:style>
  <w:style w:type="paragraph" w:styleId="30">
    <w:name w:val="List Bullet 3"/>
    <w:basedOn w:val="a1"/>
    <w:uiPriority w:val="99"/>
    <w:unhideWhenUsed/>
    <w:pPr>
      <w:numPr>
        <w:numId w:val="4"/>
      </w:numPr>
      <w:contextualSpacing/>
    </w:pPr>
  </w:style>
  <w:style w:type="paragraph" w:styleId="a8">
    <w:name w:val="Body Text"/>
    <w:basedOn w:val="a1"/>
    <w:link w:val="a9"/>
    <w:uiPriority w:val="99"/>
    <w:unhideWhenUsed/>
    <w:pPr>
      <w:spacing w:after="120"/>
    </w:pPr>
  </w:style>
  <w:style w:type="paragraph" w:styleId="3">
    <w:name w:val="List Number 3"/>
    <w:basedOn w:val="a1"/>
    <w:uiPriority w:val="99"/>
    <w:unhideWhenUsed/>
    <w:pPr>
      <w:numPr>
        <w:numId w:val="5"/>
      </w:numPr>
      <w:contextualSpacing/>
    </w:pPr>
  </w:style>
  <w:style w:type="paragraph" w:styleId="23">
    <w:name w:val="List 2"/>
    <w:basedOn w:val="a1"/>
    <w:uiPriority w:val="99"/>
    <w:unhideWhenUsed/>
    <w:pPr>
      <w:ind w:left="720" w:hanging="360"/>
      <w:contextualSpacing/>
    </w:pPr>
  </w:style>
  <w:style w:type="paragraph" w:styleId="aa">
    <w:name w:val="List Continue"/>
    <w:basedOn w:val="a1"/>
    <w:uiPriority w:val="99"/>
    <w:unhideWhenUsed/>
    <w:pPr>
      <w:spacing w:after="120"/>
      <w:ind w:left="360"/>
      <w:contextualSpacing/>
    </w:pPr>
  </w:style>
  <w:style w:type="paragraph" w:styleId="20">
    <w:name w:val="List Bullet 2"/>
    <w:basedOn w:val="a1"/>
    <w:uiPriority w:val="99"/>
    <w:unhideWhenUsed/>
    <w:pPr>
      <w:numPr>
        <w:numId w:val="6"/>
      </w:numPr>
      <w:contextualSpacing/>
    </w:pPr>
  </w:style>
  <w:style w:type="paragraph" w:styleId="ab">
    <w:name w:val="Balloon Text"/>
    <w:basedOn w:val="a1"/>
    <w:link w:val="ac"/>
    <w:uiPriority w:val="99"/>
    <w:semiHidden/>
    <w:unhideWhenUsed/>
    <w:pPr>
      <w:spacing w:after="0" w:line="240" w:lineRule="auto"/>
    </w:pPr>
    <w:rPr>
      <w:sz w:val="18"/>
      <w:szCs w:val="18"/>
    </w:rPr>
  </w:style>
  <w:style w:type="paragraph" w:styleId="ad">
    <w:name w:val="footer"/>
    <w:basedOn w:val="a1"/>
    <w:link w:val="ae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paragraph" w:styleId="af">
    <w:name w:val="header"/>
    <w:basedOn w:val="a1"/>
    <w:link w:val="af0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paragraph" w:styleId="af1">
    <w:name w:val="Subtitle"/>
    <w:basedOn w:val="a1"/>
    <w:next w:val="a1"/>
    <w:link w:val="af2"/>
    <w:uiPriority w:val="11"/>
    <w:qFormat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f3">
    <w:name w:val="List"/>
    <w:basedOn w:val="a1"/>
    <w:uiPriority w:val="99"/>
    <w:unhideWhenUsed/>
    <w:pPr>
      <w:ind w:left="360" w:hanging="360"/>
      <w:contextualSpacing/>
    </w:pPr>
  </w:style>
  <w:style w:type="paragraph" w:styleId="24">
    <w:name w:val="Body Text 2"/>
    <w:basedOn w:val="a1"/>
    <w:link w:val="25"/>
    <w:uiPriority w:val="99"/>
    <w:unhideWhenUsed/>
    <w:pPr>
      <w:spacing w:after="120" w:line="480" w:lineRule="auto"/>
    </w:pPr>
  </w:style>
  <w:style w:type="paragraph" w:styleId="26">
    <w:name w:val="List Continue 2"/>
    <w:basedOn w:val="a1"/>
    <w:uiPriority w:val="99"/>
    <w:unhideWhenUsed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pPr>
      <w:spacing w:after="120"/>
      <w:ind w:left="1080"/>
      <w:contextualSpacing/>
    </w:pPr>
  </w:style>
  <w:style w:type="paragraph" w:styleId="af4">
    <w:name w:val="Title"/>
    <w:basedOn w:val="a1"/>
    <w:next w:val="a1"/>
    <w:link w:val="af5"/>
    <w:uiPriority w:val="10"/>
    <w:qFormat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table" w:styleId="af6">
    <w:name w:val="Table Grid"/>
    <w:basedOn w:val="a3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7">
    <w:name w:val="Light Shading"/>
    <w:basedOn w:val="a3"/>
    <w:uiPriority w:val="60"/>
    <w:rPr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Pr>
      <w:color w:val="365F91" w:themeColor="accent1" w:themeShade="BF"/>
    </w:rPr>
    <w:tblPr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Pr>
      <w:color w:val="943634" w:themeColor="accent2" w:themeShade="BF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Pr>
      <w:color w:val="76923C" w:themeColor="accent3" w:themeShade="BF"/>
    </w:rPr>
    <w:tblPr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Pr>
      <w:color w:val="5F497A" w:themeColor="accent4" w:themeShade="BF"/>
    </w:rPr>
    <w:tblPr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Pr>
      <w:color w:val="31849B" w:themeColor="accent5" w:themeShade="BF"/>
    </w:rPr>
    <w:tblPr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Pr>
      <w:color w:val="E36C0A" w:themeColor="accent6" w:themeShade="BF"/>
    </w:rPr>
    <w:tblPr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8">
    <w:name w:val="Light List"/>
    <w:basedOn w:val="a3"/>
    <w:uiPriority w:val="61"/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tblPr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tblPr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tblPr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tblPr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tblPr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tblPr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9">
    <w:name w:val="Light Grid"/>
    <w:basedOn w:val="a3"/>
    <w:uiPriority w:val="62"/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</w:tcPr>
    </w:tblStylePr>
  </w:style>
  <w:style w:type="table" w:styleId="-11">
    <w:name w:val="Light Grid Accent 1"/>
    <w:basedOn w:val="a3"/>
    <w:uiPriority w:val="62"/>
    <w:tblPr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auto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auto"/>
        </w:tcBorders>
      </w:tcPr>
    </w:tblStylePr>
  </w:style>
  <w:style w:type="table" w:styleId="-21">
    <w:name w:val="Light Grid Accent 2"/>
    <w:basedOn w:val="a3"/>
    <w:uiPriority w:val="62"/>
    <w:tblPr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auto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auto"/>
        </w:tcBorders>
      </w:tcPr>
    </w:tblStylePr>
  </w:style>
  <w:style w:type="table" w:styleId="-31">
    <w:name w:val="Light Grid Accent 3"/>
    <w:basedOn w:val="a3"/>
    <w:uiPriority w:val="62"/>
    <w:tblPr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auto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auto"/>
        </w:tcBorders>
      </w:tcPr>
    </w:tblStylePr>
  </w:style>
  <w:style w:type="table" w:styleId="-41">
    <w:name w:val="Light Grid Accent 4"/>
    <w:basedOn w:val="a3"/>
    <w:uiPriority w:val="62"/>
    <w:tblPr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auto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auto"/>
        </w:tcBorders>
      </w:tcPr>
    </w:tblStylePr>
  </w:style>
  <w:style w:type="table" w:styleId="-51">
    <w:name w:val="Light Grid Accent 5"/>
    <w:basedOn w:val="a3"/>
    <w:uiPriority w:val="62"/>
    <w:tblPr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auto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auto"/>
        </w:tcBorders>
      </w:tcPr>
    </w:tblStylePr>
  </w:style>
  <w:style w:type="table" w:styleId="-61">
    <w:name w:val="Light Grid Accent 6"/>
    <w:basedOn w:val="a3"/>
    <w:uiPriority w:val="62"/>
    <w:tblPr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auto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auto"/>
        </w:tcBorders>
      </w:tcPr>
    </w:tblStylePr>
  </w:style>
  <w:style w:type="table" w:styleId="11">
    <w:name w:val="Medium Shading 1"/>
    <w:basedOn w:val="a3"/>
    <w:uiPriority w:val="63"/>
    <w:tblPr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tblPr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tblPr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tblPr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tblPr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tblPr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tblPr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7">
    <w:name w:val="Medium Shading 2"/>
    <w:basedOn w:val="a3"/>
    <w:uiPriority w:val="64"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Pr>
      <w:color w:val="000000" w:themeColor="text1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Pr>
      <w:color w:val="000000" w:themeColor="text1"/>
    </w:rPr>
    <w:tblPr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Pr>
      <w:color w:val="000000" w:themeColor="text1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Pr>
      <w:color w:val="000000" w:themeColor="text1"/>
    </w:rPr>
    <w:tblPr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Pr>
      <w:color w:val="000000" w:themeColor="text1"/>
    </w:rPr>
    <w:tblPr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Pr>
      <w:color w:val="000000" w:themeColor="text1"/>
    </w:rPr>
    <w:tblPr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Pr>
      <w:color w:val="000000" w:themeColor="text1"/>
    </w:rPr>
    <w:tblPr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8">
    <w:name w:val="Medium List 2"/>
    <w:basedOn w:val="a3"/>
    <w:uiPriority w:val="66"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tblPr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tblPr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tblPr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tblPr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tblPr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tblPr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tblPr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9">
    <w:name w:val="Medium Grid 2"/>
    <w:basedOn w:val="a3"/>
    <w:uiPriority w:val="68"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FBCAA2" w:themeFill="accent6" w:themeFillTint="7F"/>
      </w:tcPr>
    </w:tblStylePr>
  </w:style>
  <w:style w:type="table" w:styleId="afa">
    <w:name w:val="Dark List"/>
    <w:basedOn w:val="a3"/>
    <w:uiPriority w:val="70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b">
    <w:name w:val="Colorful Shading"/>
    <w:basedOn w:val="a3"/>
    <w:uiPriority w:val="71"/>
    <w:rPr>
      <w:color w:val="000000" w:themeColor="text1"/>
    </w:rPr>
    <w:tblPr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Pr>
      <w:color w:val="000000" w:themeColor="text1"/>
    </w:rPr>
    <w:tblPr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Pr>
      <w:color w:val="000000" w:themeColor="text1"/>
    </w:rPr>
    <w:tblPr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Pr>
      <w:color w:val="000000" w:themeColor="text1"/>
    </w:rPr>
    <w:tblPr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Pr>
      <w:color w:val="000000" w:themeColor="text1"/>
    </w:rPr>
    <w:tblPr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Pr>
      <w:color w:val="000000" w:themeColor="text1"/>
    </w:rPr>
    <w:tblPr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Pr>
      <w:color w:val="000000" w:themeColor="text1"/>
    </w:rPr>
    <w:tblPr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c">
    <w:name w:val="Colorful List"/>
    <w:basedOn w:val="a3"/>
    <w:uiPriority w:val="72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d">
    <w:name w:val="Colorful Grid"/>
    <w:basedOn w:val="a3"/>
    <w:uiPriority w:val="73"/>
    <w:rPr>
      <w:color w:val="000000" w:themeColor="text1"/>
    </w:rPr>
    <w:tblPr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Pr>
      <w:color w:val="000000" w:themeColor="text1"/>
    </w:rPr>
    <w:tblPr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Pr>
      <w:color w:val="000000" w:themeColor="text1"/>
    </w:rPr>
    <w:tblPr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Pr>
      <w:color w:val="000000" w:themeColor="text1"/>
    </w:rPr>
    <w:tblPr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Pr>
      <w:color w:val="000000" w:themeColor="text1"/>
    </w:rPr>
    <w:tblPr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Pr>
      <w:color w:val="000000" w:themeColor="text1"/>
    </w:rPr>
    <w:tblPr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Pr>
      <w:color w:val="000000" w:themeColor="text1"/>
    </w:rPr>
    <w:tblPr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afe">
    <w:name w:val="Strong"/>
    <w:basedOn w:val="a2"/>
    <w:uiPriority w:val="22"/>
    <w:qFormat/>
    <w:rPr>
      <w:b/>
      <w:bCs/>
    </w:rPr>
  </w:style>
  <w:style w:type="character" w:styleId="aff">
    <w:name w:val="Emphasis"/>
    <w:basedOn w:val="a2"/>
    <w:uiPriority w:val="20"/>
    <w:qFormat/>
    <w:rPr>
      <w:i/>
      <w:iCs/>
    </w:rPr>
  </w:style>
  <w:style w:type="character" w:customStyle="1" w:styleId="af0">
    <w:name w:val="页眉 字符"/>
    <w:basedOn w:val="a2"/>
    <w:link w:val="af"/>
    <w:uiPriority w:val="99"/>
  </w:style>
  <w:style w:type="character" w:customStyle="1" w:styleId="ae">
    <w:name w:val="页脚 字符"/>
    <w:basedOn w:val="a2"/>
    <w:link w:val="ad"/>
    <w:uiPriority w:val="99"/>
  </w:style>
  <w:style w:type="paragraph" w:styleId="aff0">
    <w:name w:val="No Spacing"/>
    <w:uiPriority w:val="1"/>
    <w:qFormat/>
    <w:rPr>
      <w:sz w:val="22"/>
      <w:szCs w:val="22"/>
      <w:lang w:eastAsia="en-US"/>
    </w:rPr>
  </w:style>
  <w:style w:type="character" w:customStyle="1" w:styleId="10">
    <w:name w:val="标题 1 字符"/>
    <w:basedOn w:val="a2"/>
    <w:link w:val="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标题 2 字符"/>
    <w:basedOn w:val="a2"/>
    <w:link w:val="21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标题 3 字符"/>
    <w:basedOn w:val="a2"/>
    <w:link w:val="31"/>
    <w:uiPriority w:val="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af5">
    <w:name w:val="标题 字符"/>
    <w:basedOn w:val="a2"/>
    <w:link w:val="af4"/>
    <w:uiPriority w:val="1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2">
    <w:name w:val="副标题 字符"/>
    <w:basedOn w:val="a2"/>
    <w:link w:val="af1"/>
    <w:uiPriority w:val="1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ff1">
    <w:name w:val="List Paragraph"/>
    <w:basedOn w:val="a1"/>
    <w:uiPriority w:val="34"/>
    <w:qFormat/>
    <w:pPr>
      <w:ind w:left="720"/>
      <w:contextualSpacing/>
    </w:pPr>
  </w:style>
  <w:style w:type="character" w:customStyle="1" w:styleId="a9">
    <w:name w:val="正文文本 字符"/>
    <w:basedOn w:val="a2"/>
    <w:link w:val="a8"/>
    <w:uiPriority w:val="99"/>
  </w:style>
  <w:style w:type="character" w:customStyle="1" w:styleId="25">
    <w:name w:val="正文文本 2 字符"/>
    <w:basedOn w:val="a2"/>
    <w:link w:val="24"/>
    <w:uiPriority w:val="99"/>
  </w:style>
  <w:style w:type="character" w:customStyle="1" w:styleId="35">
    <w:name w:val="正文文本 3 字符"/>
    <w:basedOn w:val="a2"/>
    <w:link w:val="34"/>
    <w:uiPriority w:val="99"/>
    <w:rPr>
      <w:sz w:val="16"/>
      <w:szCs w:val="16"/>
    </w:rPr>
  </w:style>
  <w:style w:type="character" w:customStyle="1" w:styleId="a6">
    <w:name w:val="宏文本 字符"/>
    <w:basedOn w:val="a2"/>
    <w:link w:val="a5"/>
    <w:uiPriority w:val="99"/>
    <w:rPr>
      <w:rFonts w:ascii="Courier" w:hAnsi="Courier"/>
      <w:sz w:val="20"/>
      <w:szCs w:val="20"/>
    </w:rPr>
  </w:style>
  <w:style w:type="paragraph" w:styleId="aff2">
    <w:name w:val="Quote"/>
    <w:basedOn w:val="a1"/>
    <w:next w:val="a1"/>
    <w:link w:val="aff3"/>
    <w:uiPriority w:val="29"/>
    <w:qFormat/>
    <w:rPr>
      <w:i/>
      <w:iCs/>
      <w:color w:val="000000" w:themeColor="text1"/>
    </w:rPr>
  </w:style>
  <w:style w:type="character" w:customStyle="1" w:styleId="aff3">
    <w:name w:val="引用 字符"/>
    <w:basedOn w:val="a2"/>
    <w:link w:val="aff2"/>
    <w:uiPriority w:val="29"/>
    <w:rPr>
      <w:i/>
      <w:iCs/>
      <w:color w:val="000000" w:themeColor="text1"/>
    </w:rPr>
  </w:style>
  <w:style w:type="character" w:customStyle="1" w:styleId="40">
    <w:name w:val="标题 4 字符"/>
    <w:basedOn w:val="a2"/>
    <w:link w:val="4"/>
    <w:uiPriority w:val="9"/>
    <w:semiHidden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标题 5 字符"/>
    <w:basedOn w:val="a2"/>
    <w:link w:val="5"/>
    <w:uiPriority w:val="9"/>
    <w:semiHidden/>
    <w:rPr>
      <w:rFonts w:asciiTheme="majorHAnsi" w:eastAsiaTheme="majorEastAsia" w:hAnsiTheme="majorHAnsi" w:cstheme="majorBidi"/>
      <w:color w:val="244061" w:themeColor="accent1" w:themeShade="80"/>
    </w:rPr>
  </w:style>
  <w:style w:type="character" w:customStyle="1" w:styleId="60">
    <w:name w:val="标题 6 字符"/>
    <w:basedOn w:val="a2"/>
    <w:link w:val="6"/>
    <w:uiPriority w:val="9"/>
    <w:semiHidden/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character" w:customStyle="1" w:styleId="70">
    <w:name w:val="标题 7 字符"/>
    <w:basedOn w:val="a2"/>
    <w:link w:val="7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标题 8 字符"/>
    <w:basedOn w:val="a2"/>
    <w:link w:val="8"/>
    <w:uiPriority w:val="9"/>
    <w:semiHidden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标题 9 字符"/>
    <w:basedOn w:val="a2"/>
    <w:link w:val="9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f4">
    <w:name w:val="Intense Quote"/>
    <w:basedOn w:val="a1"/>
    <w:next w:val="a1"/>
    <w:link w:val="aff5"/>
    <w:uiPriority w:val="30"/>
    <w:qFormat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f5">
    <w:name w:val="明显引用 字符"/>
    <w:basedOn w:val="a2"/>
    <w:link w:val="aff4"/>
    <w:uiPriority w:val="30"/>
    <w:rPr>
      <w:b/>
      <w:bCs/>
      <w:i/>
      <w:iCs/>
      <w:color w:val="4F81BD" w:themeColor="accent1"/>
    </w:rPr>
  </w:style>
  <w:style w:type="character" w:customStyle="1" w:styleId="14">
    <w:name w:val="不明显强调1"/>
    <w:basedOn w:val="a2"/>
    <w:uiPriority w:val="19"/>
    <w:qFormat/>
    <w:rPr>
      <w:i/>
      <w:iCs/>
      <w:color w:val="7F7F7F" w:themeColor="text1" w:themeTint="80"/>
    </w:rPr>
  </w:style>
  <w:style w:type="character" w:customStyle="1" w:styleId="15">
    <w:name w:val="明显强调1"/>
    <w:basedOn w:val="a2"/>
    <w:uiPriority w:val="21"/>
    <w:qFormat/>
    <w:rPr>
      <w:b/>
      <w:bCs/>
      <w:i/>
      <w:iCs/>
      <w:color w:val="4F81BD" w:themeColor="accent1"/>
    </w:rPr>
  </w:style>
  <w:style w:type="character" w:customStyle="1" w:styleId="16">
    <w:name w:val="不明显参考1"/>
    <w:basedOn w:val="a2"/>
    <w:uiPriority w:val="31"/>
    <w:qFormat/>
    <w:rPr>
      <w:smallCaps/>
      <w:color w:val="C0504D" w:themeColor="accent2"/>
      <w:u w:val="single"/>
    </w:rPr>
  </w:style>
  <w:style w:type="character" w:customStyle="1" w:styleId="17">
    <w:name w:val="明显参考1"/>
    <w:basedOn w:val="a2"/>
    <w:uiPriority w:val="32"/>
    <w:qFormat/>
    <w:rPr>
      <w:b/>
      <w:bCs/>
      <w:smallCaps/>
      <w:color w:val="C0504D" w:themeColor="accent2"/>
      <w:spacing w:val="5"/>
      <w:u w:val="single"/>
    </w:rPr>
  </w:style>
  <w:style w:type="character" w:customStyle="1" w:styleId="18">
    <w:name w:val="书籍标题1"/>
    <w:basedOn w:val="a2"/>
    <w:uiPriority w:val="33"/>
    <w:qFormat/>
    <w:rPr>
      <w:b/>
      <w:bCs/>
      <w:smallCaps/>
      <w:spacing w:val="5"/>
    </w:rPr>
  </w:style>
  <w:style w:type="paragraph" w:customStyle="1" w:styleId="TOC1">
    <w:name w:val="TOC 标题1"/>
    <w:basedOn w:val="1"/>
    <w:next w:val="a1"/>
    <w:uiPriority w:val="39"/>
    <w:semiHidden/>
    <w:unhideWhenUsed/>
    <w:qFormat/>
    <w:pPr>
      <w:outlineLvl w:val="9"/>
    </w:pPr>
  </w:style>
  <w:style w:type="character" w:customStyle="1" w:styleId="ac">
    <w:name w:val="批注框文本 字符"/>
    <w:basedOn w:val="a2"/>
    <w:link w:val="ab"/>
    <w:uiPriority w:val="99"/>
    <w:semiHidden/>
    <w:rPr>
      <w:rFonts w:ascii="微软雅黑" w:eastAsia="微软雅黑" w:hAnsi="微软雅黑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BE8BA29-6BBD-4F76-8B50-F58F991C2D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373</Words>
  <Characters>2132</Characters>
  <Application>Microsoft Office Word</Application>
  <DocSecurity>0</DocSecurity>
  <Lines>17</Lines>
  <Paragraphs>4</Paragraphs>
  <ScaleCrop>false</ScaleCrop>
  <Company>微软中国</Company>
  <LinksUpToDate>false</LinksUpToDate>
  <CharactersWithSpaces>2501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python-docx</dc:creator>
  <dc:description>generated by python-docx</dc:description>
  <cp:lastModifiedBy>Administrator</cp:lastModifiedBy>
  <cp:revision>6</cp:revision>
  <cp:lastPrinted>2020-04-03T10:18:00Z</cp:lastPrinted>
  <dcterms:created xsi:type="dcterms:W3CDTF">2020-04-03T08:59:00Z</dcterms:created>
  <dcterms:modified xsi:type="dcterms:W3CDTF">2020-04-03T10:20:00Z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2052-11.8.6.8810</vt:lpwstr>
  </property>
</Properties>
</file>